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jc w:val="center"/>
        <w:tblLayout w:type="fixed"/>
        <w:tblLook w:val="0000" w:firstRow="0" w:lastRow="0" w:firstColumn="0" w:lastColumn="0" w:noHBand="0" w:noVBand="0"/>
      </w:tblPr>
      <w:tblGrid>
        <w:gridCol w:w="4551"/>
        <w:gridCol w:w="5528"/>
      </w:tblGrid>
      <w:tr w:rsidR="00E650B4" w:rsidRPr="00E650B4" w14:paraId="552FABB4" w14:textId="77777777" w:rsidTr="009C62F8">
        <w:trPr>
          <w:trHeight w:val="1134"/>
          <w:jc w:val="center"/>
        </w:trPr>
        <w:tc>
          <w:tcPr>
            <w:tcW w:w="4551" w:type="dxa"/>
          </w:tcPr>
          <w:p w14:paraId="045432CD" w14:textId="77777777" w:rsidR="001C682D" w:rsidRPr="00E650B4" w:rsidRDefault="001C682D" w:rsidP="001C682D">
            <w:pPr>
              <w:keepNext/>
              <w:widowControl w:val="0"/>
              <w:spacing w:after="0" w:line="240" w:lineRule="auto"/>
              <w:ind w:left="-57" w:right="-57"/>
              <w:jc w:val="center"/>
              <w:outlineLvl w:val="3"/>
              <w:rPr>
                <w:bCs/>
              </w:rPr>
            </w:pPr>
            <w:r w:rsidRPr="00E650B4">
              <w:rPr>
                <w:bCs/>
              </w:rPr>
              <w:t>BỘ NÔNG NGHIỆP VÀ MÔI TRƯỜNG</w:t>
            </w:r>
          </w:p>
          <w:p w14:paraId="2D2D9474" w14:textId="77777777" w:rsidR="001C682D" w:rsidRPr="00E650B4" w:rsidRDefault="001C682D" w:rsidP="001C682D">
            <w:pPr>
              <w:keepNext/>
              <w:widowControl w:val="0"/>
              <w:spacing w:after="0" w:line="240" w:lineRule="auto"/>
              <w:jc w:val="center"/>
              <w:rPr>
                <w:b/>
              </w:rPr>
            </w:pPr>
            <w:r w:rsidRPr="00E650B4">
              <w:rPr>
                <w:b/>
              </w:rPr>
              <w:t>CỤC KINH TẾ HỢP TÁC</w:t>
            </w:r>
          </w:p>
          <w:p w14:paraId="6524445C" w14:textId="77777777" w:rsidR="001C682D" w:rsidRPr="00E650B4" w:rsidRDefault="001C682D" w:rsidP="001C682D">
            <w:pPr>
              <w:keepNext/>
              <w:widowControl w:val="0"/>
              <w:spacing w:after="0" w:line="240" w:lineRule="auto"/>
              <w:jc w:val="center"/>
              <w:rPr>
                <w:b/>
              </w:rPr>
            </w:pPr>
            <w:r w:rsidRPr="00E650B4">
              <w:rPr>
                <w:b/>
                <w:noProof/>
                <w:sz w:val="16"/>
                <w:szCs w:val="16"/>
              </w:rPr>
              <mc:AlternateContent>
                <mc:Choice Requires="wps">
                  <w:drawing>
                    <wp:anchor distT="0" distB="0" distL="114300" distR="114300" simplePos="0" relativeHeight="251660288" behindDoc="0" locked="0" layoutInCell="1" allowOverlap="1" wp14:anchorId="51C295E5" wp14:editId="5756BF8D">
                      <wp:simplePos x="0" y="0"/>
                      <wp:positionH relativeFrom="column">
                        <wp:posOffset>860425</wp:posOffset>
                      </wp:positionH>
                      <wp:positionV relativeFrom="paragraph">
                        <wp:posOffset>225420</wp:posOffset>
                      </wp:positionV>
                      <wp:extent cx="990600"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2C9940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75pt,17.75pt" to="145.7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"/>
                  </w:pict>
                </mc:Fallback>
              </mc:AlternateContent>
            </w:r>
            <w:r w:rsidRPr="00E650B4">
              <w:rPr>
                <w:b/>
              </w:rPr>
              <w:t xml:space="preserve"> VÀ PHÁT TRIỂN NÔNG THÔN</w:t>
            </w:r>
          </w:p>
          <w:p w14:paraId="1B8BEE6C" w14:textId="77777777" w:rsidR="00763B8D" w:rsidRPr="00E650B4" w:rsidRDefault="00763B8D" w:rsidP="001C682D">
            <w:pPr>
              <w:keepNext/>
              <w:widowControl w:val="0"/>
              <w:spacing w:after="0" w:line="240" w:lineRule="auto"/>
              <w:jc w:val="center"/>
              <w:rPr>
                <w:b/>
              </w:rPr>
            </w:pPr>
          </w:p>
          <w:p w14:paraId="48A4DF89" w14:textId="45C33A53" w:rsidR="00763B8D" w:rsidRPr="00E650B4" w:rsidRDefault="00763B8D" w:rsidP="00455298">
            <w:pPr>
              <w:keepNext/>
              <w:widowControl w:val="0"/>
              <w:spacing w:after="0" w:line="240" w:lineRule="auto"/>
              <w:jc w:val="center"/>
              <w:rPr>
                <w:bCs/>
                <w:i/>
                <w:iCs/>
                <w:sz w:val="24"/>
                <w:szCs w:val="24"/>
              </w:rPr>
            </w:pPr>
            <w:r w:rsidRPr="00E650B4">
              <w:rPr>
                <w:bCs/>
                <w:i/>
                <w:iCs/>
              </w:rPr>
              <w:t>“Dự thảo</w:t>
            </w:r>
            <w:r w:rsidR="00930EA8" w:rsidRPr="00E650B4">
              <w:rPr>
                <w:bCs/>
                <w:i/>
                <w:iCs/>
              </w:rPr>
              <w:t xml:space="preserve"> 1</w:t>
            </w:r>
            <w:r w:rsidR="00C06DC2">
              <w:rPr>
                <w:bCs/>
                <w:i/>
                <w:iCs/>
              </w:rPr>
              <w:t>8</w:t>
            </w:r>
            <w:r w:rsidR="00930EA8" w:rsidRPr="00E650B4">
              <w:rPr>
                <w:bCs/>
                <w:i/>
                <w:iCs/>
              </w:rPr>
              <w:t>.8”</w:t>
            </w:r>
          </w:p>
        </w:tc>
        <w:tc>
          <w:tcPr>
            <w:tcW w:w="5528" w:type="dxa"/>
          </w:tcPr>
          <w:p w14:paraId="782069DA" w14:textId="77777777" w:rsidR="001C682D" w:rsidRPr="00E650B4" w:rsidRDefault="001C682D" w:rsidP="001C682D">
            <w:pPr>
              <w:keepNext/>
              <w:widowControl w:val="0"/>
              <w:spacing w:after="0" w:line="240" w:lineRule="auto"/>
              <w:ind w:left="-57" w:right="-57"/>
              <w:jc w:val="center"/>
              <w:outlineLvl w:val="3"/>
              <w:rPr>
                <w:b/>
              </w:rPr>
            </w:pPr>
            <w:r w:rsidRPr="00E650B4">
              <w:rPr>
                <w:b/>
              </w:rPr>
              <w:t>CỘNG HÒA XÃ HỘI CHỦ NGHĨA VIỆT NAM</w:t>
            </w:r>
          </w:p>
          <w:p w14:paraId="0E89BD4B" w14:textId="7B00C6CD" w:rsidR="001C682D" w:rsidRPr="00E650B4" w:rsidRDefault="001C682D" w:rsidP="001C682D">
            <w:pPr>
              <w:keepNext/>
              <w:widowControl w:val="0"/>
              <w:spacing w:after="0" w:line="240" w:lineRule="auto"/>
              <w:ind w:left="-57" w:right="-57"/>
              <w:jc w:val="center"/>
              <w:rPr>
                <w:bCs/>
                <w:i/>
                <w:iCs/>
              </w:rPr>
            </w:pPr>
            <w:r w:rsidRPr="00E650B4">
              <w:rPr>
                <w:b/>
                <w:noProof/>
              </w:rPr>
              <mc:AlternateContent>
                <mc:Choice Requires="wps">
                  <w:drawing>
                    <wp:anchor distT="0" distB="0" distL="114300" distR="114300" simplePos="0" relativeHeight="251659264" behindDoc="0" locked="0" layoutInCell="1" allowOverlap="1" wp14:anchorId="30FD668E" wp14:editId="71EBB80D">
                      <wp:simplePos x="0" y="0"/>
                      <wp:positionH relativeFrom="column">
                        <wp:posOffset>718820</wp:posOffset>
                      </wp:positionH>
                      <wp:positionV relativeFrom="paragraph">
                        <wp:posOffset>206375</wp:posOffset>
                      </wp:positionV>
                      <wp:extent cx="1971675" cy="0"/>
                      <wp:effectExtent l="13970" t="6350" r="5080" b="1270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C0089B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pt,16.25pt" to="211.8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"/>
                  </w:pict>
                </mc:Fallback>
              </mc:AlternateContent>
            </w:r>
            <w:r w:rsidRPr="00E650B4">
              <w:rPr>
                <w:b/>
              </w:rPr>
              <w:t>Độc lập – Tự do – Hạnh phúc</w:t>
            </w:r>
          </w:p>
        </w:tc>
      </w:tr>
      <w:tr w:rsidR="00E650B4" w:rsidRPr="00E650B4" w14:paraId="2739F4E1" w14:textId="77777777" w:rsidTr="009C62F8">
        <w:trPr>
          <w:trHeight w:val="508"/>
          <w:jc w:val="center"/>
        </w:trPr>
        <w:tc>
          <w:tcPr>
            <w:tcW w:w="4551" w:type="dxa"/>
          </w:tcPr>
          <w:p w14:paraId="20DB00D8" w14:textId="35FF5CCA" w:rsidR="001C682D" w:rsidRPr="00E650B4" w:rsidRDefault="001C682D" w:rsidP="001C682D">
            <w:pPr>
              <w:keepNext/>
              <w:widowControl w:val="0"/>
              <w:spacing w:after="0" w:line="240" w:lineRule="auto"/>
              <w:ind w:left="-57" w:right="-57"/>
              <w:jc w:val="center"/>
              <w:outlineLvl w:val="3"/>
              <w:rPr>
                <w:bCs/>
              </w:rPr>
            </w:pPr>
          </w:p>
        </w:tc>
        <w:tc>
          <w:tcPr>
            <w:tcW w:w="5528" w:type="dxa"/>
          </w:tcPr>
          <w:p w14:paraId="0CBC19E4" w14:textId="77777777" w:rsidR="001C682D" w:rsidRPr="00E650B4" w:rsidRDefault="001C682D" w:rsidP="001C682D">
            <w:pPr>
              <w:keepNext/>
              <w:widowControl w:val="0"/>
              <w:spacing w:after="0" w:line="240" w:lineRule="auto"/>
              <w:ind w:left="-57" w:right="-57"/>
              <w:jc w:val="center"/>
              <w:outlineLvl w:val="3"/>
              <w:rPr>
                <w:bCs/>
              </w:rPr>
            </w:pPr>
            <w:r w:rsidRPr="00E650B4">
              <w:rPr>
                <w:bCs/>
                <w:i/>
                <w:iCs/>
              </w:rPr>
              <w:t>Hà Nội, ngày           tháng       n</w:t>
            </w:r>
            <w:r w:rsidRPr="00E650B4">
              <w:rPr>
                <w:rFonts w:hint="eastAsia"/>
                <w:bCs/>
                <w:i/>
                <w:iCs/>
              </w:rPr>
              <w:t>ă</w:t>
            </w:r>
            <w:r w:rsidRPr="00E650B4">
              <w:rPr>
                <w:bCs/>
                <w:i/>
                <w:iCs/>
              </w:rPr>
              <w:t>m 2026</w:t>
            </w:r>
          </w:p>
        </w:tc>
      </w:tr>
    </w:tbl>
    <w:p w14:paraId="7EFFAF85" w14:textId="77777777" w:rsidR="00C03392" w:rsidRPr="00E650B4" w:rsidRDefault="00C03392" w:rsidP="00796F40">
      <w:pPr>
        <w:jc w:val="center"/>
        <w:rPr>
          <w:b/>
          <w:bCs/>
          <w:sz w:val="28"/>
          <w:szCs w:val="28"/>
        </w:rPr>
      </w:pPr>
    </w:p>
    <w:p w14:paraId="4B93E6A6" w14:textId="72EE2DEA" w:rsidR="00796F40" w:rsidRPr="00E650B4" w:rsidRDefault="00796F40" w:rsidP="006D306A">
      <w:pPr>
        <w:spacing w:after="0"/>
        <w:jc w:val="center"/>
        <w:rPr>
          <w:b/>
          <w:bCs/>
          <w:sz w:val="28"/>
          <w:szCs w:val="28"/>
        </w:rPr>
      </w:pPr>
      <w:r w:rsidRPr="00E650B4">
        <w:rPr>
          <w:b/>
          <w:bCs/>
          <w:sz w:val="28"/>
          <w:szCs w:val="28"/>
        </w:rPr>
        <w:t>DỰ THẢO CHƯƠNG TRÌNH KHOA HỌC, CÔNG NGHỆ</w:t>
      </w:r>
    </w:p>
    <w:p w14:paraId="4243264B" w14:textId="4A08B851" w:rsidR="00796F40" w:rsidRPr="00E650B4" w:rsidRDefault="00796F40" w:rsidP="006D306A">
      <w:pPr>
        <w:spacing w:after="240"/>
        <w:jc w:val="center"/>
        <w:rPr>
          <w:b/>
          <w:bCs/>
          <w:sz w:val="28"/>
          <w:szCs w:val="28"/>
        </w:rPr>
      </w:pPr>
      <w:r w:rsidRPr="00E650B4">
        <w:rPr>
          <w:b/>
          <w:bCs/>
          <w:sz w:val="28"/>
          <w:szCs w:val="28"/>
        </w:rPr>
        <w:t>VÀ ĐỔI MỚI SÁNG TẠO</w:t>
      </w:r>
    </w:p>
    <w:p w14:paraId="413623C7" w14:textId="3E970261" w:rsidR="00962DA1" w:rsidRPr="00E650B4" w:rsidRDefault="00962DA1" w:rsidP="00CA7E4F">
      <w:pPr>
        <w:pStyle w:val="Heading1"/>
        <w:spacing w:before="120" w:after="120" w:line="259" w:lineRule="auto"/>
        <w:ind w:firstLine="720"/>
        <w:rPr>
          <w:rFonts w:ascii="Times New Roman" w:hAnsi="Times New Roman" w:cs="Times New Roman"/>
          <w:b w:val="0"/>
          <w:bCs w:val="0"/>
          <w:color w:val="auto"/>
        </w:rPr>
      </w:pPr>
      <w:bookmarkStart w:id="0" w:name="_Toc237853562"/>
      <w:bookmarkStart w:id="1" w:name="_Toc237870829"/>
      <w:r w:rsidRPr="00E650B4">
        <w:rPr>
          <w:rFonts w:ascii="Times New Roman" w:hAnsi="Times New Roman" w:cs="Times New Roman"/>
          <w:color w:val="auto"/>
        </w:rPr>
        <w:t>I. THÔNG TIN CHUNG</w:t>
      </w:r>
      <w:bookmarkEnd w:id="0"/>
      <w:bookmarkEnd w:id="1"/>
    </w:p>
    <w:p w14:paraId="4CC970F7" w14:textId="77777777" w:rsidR="00CA7E4F" w:rsidRPr="00E650B4" w:rsidRDefault="00962DA1" w:rsidP="00CA7E4F">
      <w:pPr>
        <w:pStyle w:val="Heading1"/>
        <w:spacing w:before="120" w:after="120" w:line="259" w:lineRule="auto"/>
        <w:ind w:firstLine="720"/>
        <w:rPr>
          <w:rFonts w:ascii="Times New Roman" w:hAnsi="Times New Roman" w:cs="Times New Roman"/>
          <w:b w:val="0"/>
          <w:color w:val="auto"/>
        </w:rPr>
      </w:pPr>
      <w:bookmarkStart w:id="2" w:name="_Toc237853563"/>
      <w:bookmarkStart w:id="3" w:name="_Toc237870830"/>
      <w:r w:rsidRPr="00E650B4">
        <w:rPr>
          <w:rFonts w:ascii="Times New Roman" w:hAnsi="Times New Roman" w:cs="Times New Roman"/>
          <w:color w:val="auto"/>
        </w:rPr>
        <w:t xml:space="preserve">1. </w:t>
      </w:r>
      <w:r w:rsidR="00796F40" w:rsidRPr="00E650B4">
        <w:rPr>
          <w:rFonts w:ascii="Times New Roman" w:hAnsi="Times New Roman" w:cs="Times New Roman"/>
          <w:color w:val="auto"/>
        </w:rPr>
        <w:t xml:space="preserve">Loại hình </w:t>
      </w:r>
      <w:r w:rsidRPr="00E650B4">
        <w:rPr>
          <w:rFonts w:ascii="Times New Roman" w:hAnsi="Times New Roman" w:cs="Times New Roman"/>
          <w:color w:val="auto"/>
        </w:rPr>
        <w:t>Chương trình</w:t>
      </w:r>
      <w:r w:rsidR="00796F40" w:rsidRPr="00E650B4">
        <w:rPr>
          <w:rFonts w:ascii="Times New Roman" w:hAnsi="Times New Roman" w:cs="Times New Roman"/>
          <w:color w:val="auto"/>
        </w:rPr>
        <w:t xml:space="preserve">: </w:t>
      </w:r>
      <w:r w:rsidR="00796F40" w:rsidRPr="00E650B4">
        <w:rPr>
          <w:rFonts w:ascii="Times New Roman" w:hAnsi="Times New Roman" w:cs="Times New Roman"/>
          <w:b w:val="0"/>
          <w:color w:val="auto"/>
        </w:rPr>
        <w:t>Chương trình khoa học, công nghệ và đổi mới sáng tạo của Bộ Nông nghiệp và Môi trường.</w:t>
      </w:r>
      <w:bookmarkStart w:id="4" w:name="_Toc237853564"/>
      <w:bookmarkEnd w:id="2"/>
      <w:bookmarkEnd w:id="3"/>
    </w:p>
    <w:p w14:paraId="63C14B36" w14:textId="66FF9044" w:rsidR="00603E17" w:rsidRPr="00E650B4" w:rsidRDefault="00603E17" w:rsidP="00CA7E4F">
      <w:pPr>
        <w:pStyle w:val="Heading1"/>
        <w:spacing w:before="120" w:after="120" w:line="259" w:lineRule="auto"/>
        <w:ind w:firstLine="720"/>
        <w:rPr>
          <w:rFonts w:ascii="Times New Roman" w:hAnsi="Times New Roman" w:cs="Times New Roman"/>
          <w:b w:val="0"/>
          <w:color w:val="auto"/>
        </w:rPr>
      </w:pPr>
      <w:bookmarkStart w:id="5" w:name="_Toc237870831"/>
      <w:r w:rsidRPr="00E650B4">
        <w:rPr>
          <w:rFonts w:ascii="Times New Roman" w:hAnsi="Times New Roman" w:cs="Times New Roman"/>
          <w:color w:val="auto"/>
        </w:rPr>
        <w:t>2.</w:t>
      </w:r>
      <w:r w:rsidR="00D209CE" w:rsidRPr="00E650B4">
        <w:rPr>
          <w:rFonts w:ascii="Times New Roman" w:hAnsi="Times New Roman" w:cs="Times New Roman"/>
          <w:color w:val="auto"/>
        </w:rPr>
        <w:t xml:space="preserve"> Cơ quan đề xuất:</w:t>
      </w:r>
      <w:r w:rsidRPr="00E650B4">
        <w:rPr>
          <w:rFonts w:ascii="Times New Roman" w:hAnsi="Times New Roman" w:cs="Times New Roman"/>
          <w:color w:val="auto"/>
        </w:rPr>
        <w:t xml:space="preserve"> </w:t>
      </w:r>
      <w:r w:rsidRPr="00E650B4">
        <w:rPr>
          <w:rFonts w:ascii="Times New Roman" w:hAnsi="Times New Roman" w:cs="Times New Roman"/>
          <w:b w:val="0"/>
          <w:color w:val="auto"/>
        </w:rPr>
        <w:t>Cục Kinh tế hợp tác và Phát triển nông thôn</w:t>
      </w:r>
      <w:bookmarkEnd w:id="4"/>
      <w:bookmarkEnd w:id="5"/>
    </w:p>
    <w:p w14:paraId="2A08D041" w14:textId="4355D4AF" w:rsidR="00796F40" w:rsidRPr="00E650B4" w:rsidRDefault="00796F40" w:rsidP="00CA7E4F">
      <w:pPr>
        <w:pStyle w:val="Heading1"/>
        <w:spacing w:before="120" w:after="120" w:line="259" w:lineRule="auto"/>
        <w:ind w:firstLine="720"/>
        <w:rPr>
          <w:rFonts w:ascii="Times New Roman" w:hAnsi="Times New Roman" w:cs="Times New Roman"/>
          <w:b w:val="0"/>
          <w:bCs w:val="0"/>
          <w:color w:val="auto"/>
        </w:rPr>
      </w:pPr>
      <w:bookmarkStart w:id="6" w:name="_Toc237853565"/>
      <w:bookmarkStart w:id="7" w:name="_Toc237870832"/>
      <w:r w:rsidRPr="00E650B4">
        <w:rPr>
          <w:rFonts w:ascii="Times New Roman" w:hAnsi="Times New Roman" w:cs="Times New Roman"/>
          <w:color w:val="auto"/>
        </w:rPr>
        <w:t>II. THÔNG TIN CỤ THỂ</w:t>
      </w:r>
      <w:bookmarkEnd w:id="6"/>
      <w:bookmarkEnd w:id="7"/>
    </w:p>
    <w:p w14:paraId="2AF4471B" w14:textId="167A3FAE" w:rsidR="00796F40" w:rsidRPr="00E650B4" w:rsidRDefault="00796F40" w:rsidP="00CA7E4F">
      <w:pPr>
        <w:pStyle w:val="Heading1"/>
        <w:spacing w:before="120" w:after="120" w:line="259" w:lineRule="auto"/>
        <w:ind w:firstLine="720"/>
        <w:rPr>
          <w:rFonts w:ascii="Times New Roman" w:hAnsi="Times New Roman" w:cs="Times New Roman"/>
          <w:color w:val="auto"/>
        </w:rPr>
      </w:pPr>
      <w:bookmarkStart w:id="8" w:name="_Toc237853566"/>
      <w:bookmarkStart w:id="9" w:name="_Toc237870833"/>
      <w:r w:rsidRPr="00E650B4">
        <w:rPr>
          <w:rFonts w:ascii="Times New Roman" w:hAnsi="Times New Roman" w:cs="Times New Roman"/>
          <w:color w:val="auto"/>
        </w:rPr>
        <w:t xml:space="preserve">1. Tên chương trình: </w:t>
      </w:r>
      <w:r w:rsidRPr="00E650B4">
        <w:rPr>
          <w:rFonts w:ascii="Times New Roman" w:hAnsi="Times New Roman" w:cs="Times New Roman"/>
          <w:b w:val="0"/>
          <w:color w:val="auto"/>
        </w:rPr>
        <w:t>Chương trình khoa học, công nghệ và đổi mới sáng tạo phục vụ phát triển ngành muối giai đoạn 2026</w:t>
      </w:r>
      <w:r w:rsidR="00404965" w:rsidRPr="00E650B4">
        <w:rPr>
          <w:rFonts w:ascii="Times New Roman" w:hAnsi="Times New Roman" w:cs="Times New Roman"/>
          <w:b w:val="0"/>
          <w:color w:val="auto"/>
        </w:rPr>
        <w:t xml:space="preserve"> - </w:t>
      </w:r>
      <w:r w:rsidRPr="00E650B4">
        <w:rPr>
          <w:rFonts w:ascii="Times New Roman" w:hAnsi="Times New Roman" w:cs="Times New Roman"/>
          <w:b w:val="0"/>
          <w:color w:val="auto"/>
        </w:rPr>
        <w:t>203</w:t>
      </w:r>
      <w:r w:rsidR="002D7F0A" w:rsidRPr="00E650B4">
        <w:rPr>
          <w:rFonts w:ascii="Times New Roman" w:hAnsi="Times New Roman" w:cs="Times New Roman"/>
          <w:b w:val="0"/>
          <w:color w:val="auto"/>
        </w:rPr>
        <w:t>0</w:t>
      </w:r>
      <w:r w:rsidRPr="00E650B4">
        <w:rPr>
          <w:rFonts w:ascii="Times New Roman" w:hAnsi="Times New Roman" w:cs="Times New Roman"/>
          <w:b w:val="0"/>
          <w:color w:val="auto"/>
        </w:rPr>
        <w:t>.</w:t>
      </w:r>
      <w:bookmarkEnd w:id="8"/>
      <w:bookmarkEnd w:id="9"/>
    </w:p>
    <w:p w14:paraId="145B12CB" w14:textId="10770054" w:rsidR="00796F40" w:rsidRPr="00E650B4" w:rsidRDefault="00796F40" w:rsidP="00CA7E4F">
      <w:pPr>
        <w:pStyle w:val="Heading1"/>
        <w:spacing w:before="120" w:after="120" w:line="259" w:lineRule="auto"/>
        <w:ind w:firstLine="720"/>
        <w:rPr>
          <w:rFonts w:ascii="Times New Roman" w:hAnsi="Times New Roman" w:cs="Times New Roman"/>
          <w:b w:val="0"/>
          <w:bCs w:val="0"/>
          <w:color w:val="auto"/>
        </w:rPr>
      </w:pPr>
      <w:bookmarkStart w:id="10" w:name="_Toc237853567"/>
      <w:bookmarkStart w:id="11" w:name="_Toc237870834"/>
      <w:r w:rsidRPr="00E650B4">
        <w:rPr>
          <w:rFonts w:ascii="Times New Roman" w:hAnsi="Times New Roman" w:cs="Times New Roman"/>
          <w:color w:val="auto"/>
        </w:rPr>
        <w:t>2. Tính cấp thiết</w:t>
      </w:r>
      <w:r w:rsidR="000F60E6" w:rsidRPr="00E650B4">
        <w:rPr>
          <w:rFonts w:ascii="Times New Roman" w:hAnsi="Times New Roman" w:cs="Times New Roman"/>
          <w:color w:val="auto"/>
        </w:rPr>
        <w:t xml:space="preserve"> </w:t>
      </w:r>
      <w:r w:rsidR="000F60E6" w:rsidRPr="00E650B4">
        <w:rPr>
          <w:rFonts w:ascii="Times New Roman" w:hAnsi="Times New Roman" w:cs="Times New Roman"/>
          <w:i/>
          <w:iCs/>
          <w:color w:val="auto"/>
        </w:rPr>
        <w:t>(căn cứ triển khai)</w:t>
      </w:r>
      <w:r w:rsidR="000F60E6" w:rsidRPr="00E650B4">
        <w:rPr>
          <w:rFonts w:ascii="Times New Roman" w:hAnsi="Times New Roman" w:cs="Times New Roman"/>
          <w:color w:val="auto"/>
        </w:rPr>
        <w:t>, tính mới, tính khả thi:</w:t>
      </w:r>
      <w:bookmarkEnd w:id="10"/>
      <w:bookmarkEnd w:id="11"/>
    </w:p>
    <w:p w14:paraId="7FD3206F" w14:textId="6A54E6CB" w:rsidR="00941574" w:rsidRPr="00E650B4" w:rsidRDefault="00D71ACD" w:rsidP="00CA7E4F">
      <w:pPr>
        <w:pStyle w:val="Heading1"/>
        <w:spacing w:before="120" w:after="120" w:line="259" w:lineRule="auto"/>
        <w:ind w:firstLine="720"/>
        <w:rPr>
          <w:rFonts w:ascii="Times New Roman" w:hAnsi="Times New Roman" w:cs="Times New Roman"/>
          <w:b w:val="0"/>
          <w:color w:val="auto"/>
        </w:rPr>
      </w:pPr>
      <w:bookmarkStart w:id="12" w:name="_Toc237870835"/>
      <w:bookmarkStart w:id="13" w:name="_Toc237853568"/>
      <w:r w:rsidRPr="00E650B4">
        <w:rPr>
          <w:rFonts w:ascii="Times New Roman" w:hAnsi="Times New Roman" w:cs="Times New Roman"/>
          <w:b w:val="0"/>
          <w:color w:val="auto"/>
        </w:rPr>
        <w:t xml:space="preserve">2.1. </w:t>
      </w:r>
      <w:r w:rsidR="00941574" w:rsidRPr="00E650B4">
        <w:rPr>
          <w:rFonts w:ascii="Times New Roman" w:hAnsi="Times New Roman" w:cs="Times New Roman"/>
          <w:b w:val="0"/>
          <w:color w:val="auto"/>
        </w:rPr>
        <w:t>Bối cảnh trong nước và quốc tế</w:t>
      </w:r>
      <w:bookmarkEnd w:id="12"/>
    </w:p>
    <w:p w14:paraId="61903F87" w14:textId="77777777" w:rsidR="00941574" w:rsidRPr="00E650B4" w:rsidRDefault="00941574" w:rsidP="00CA7E4F">
      <w:pPr>
        <w:spacing w:before="120" w:after="120" w:line="259" w:lineRule="auto"/>
        <w:ind w:firstLine="720"/>
        <w:jc w:val="both"/>
        <w:rPr>
          <w:rFonts w:cs="Times New Roman"/>
          <w:spacing w:val="-2"/>
          <w:sz w:val="28"/>
          <w:szCs w:val="28"/>
        </w:rPr>
      </w:pPr>
      <w:r w:rsidRPr="00E650B4">
        <w:rPr>
          <w:rFonts w:cs="Times New Roman"/>
          <w:spacing w:val="-2"/>
          <w:sz w:val="28"/>
          <w:szCs w:val="28"/>
        </w:rPr>
        <w:t>Trong những năm gần đây, khoa học, công nghệ, đổi mới sáng tạo và chuyển đổi số đã trở thành động lực quan trọng thúc đẩy tăng trưởng kinh tế, nâng cao năng suất lao động, chất lượng tăng trưởng và năng lực cạnh tranh của các quốc gia. Cuộc Cách mạng công nghiệp lần thứ tư với các công nghệ như trí tuệ nhân tạo (AI), Internet vạn vật (IoT), dữ liệu lớn (Big Data), điện toán đám mây, tự động hóa, robot, công nghệ sinh học, vật liệu mới và năng lượng tái tạo đang tạo ra những thay đổi sâu sắc trong phương thức tổ chức sản xuất, quản trị và phát triển thị trường của nhiều ngành kinh tế, trong đó có nông nghiệp và công nghiệp chế biến.</w:t>
      </w:r>
    </w:p>
    <w:p w14:paraId="75E20BF6" w14:textId="77777777" w:rsidR="00941574" w:rsidRPr="00E650B4" w:rsidRDefault="00941574" w:rsidP="00CA7E4F">
      <w:pPr>
        <w:spacing w:before="120" w:after="120" w:line="259" w:lineRule="auto"/>
        <w:ind w:firstLine="720"/>
        <w:jc w:val="both"/>
        <w:rPr>
          <w:rFonts w:cs="Times New Roman"/>
          <w:sz w:val="28"/>
          <w:szCs w:val="28"/>
        </w:rPr>
      </w:pPr>
      <w:r w:rsidRPr="00E650B4">
        <w:rPr>
          <w:rFonts w:cs="Times New Roman"/>
          <w:sz w:val="28"/>
          <w:szCs w:val="28"/>
        </w:rPr>
        <w:t>Đối với ngành muối, nhiều quốc gia có ngành công nghiệp muối phát triển như Nhật Bản, Hàn Quốc, Australia, Trung Quốc, Ấn Độ và các nước châu Âu đã chuyển mạnh từ mô hình sản xuất truyền thống sang sản xuất công nghiệp và sản xuất thông minh. Xu hướng phát triển hiện nay không chỉ hướng tới tăng năng suất và chất lượng sản phẩm mà còn chú trọng giảm phát thải khí nhà kính, sử dụng hiệu quả tài nguyên, tiết kiệm năng lượng, phát triển kinh tế tuần hoàn và đáp ứng các tiêu chuẩn kỹ thuật ngày càng khắt khe của thị trường quốc tế. Giá trị gia tăng của ngành muối ngày càng phụ thuộc vào trình độ công nghệ, năng lực chế biến sâu, khả năng đổi mới sáng tạo và mức độ tham gia vào chuỗi giá trị toàn cầu hơn là quy mô sản xuất nguyên liệu.</w:t>
      </w:r>
    </w:p>
    <w:p w14:paraId="7BF1C81C" w14:textId="77777777" w:rsidR="00941574" w:rsidRPr="00E650B4" w:rsidRDefault="00941574" w:rsidP="00CA7E4F">
      <w:pPr>
        <w:spacing w:before="120" w:after="120" w:line="259" w:lineRule="auto"/>
        <w:ind w:firstLine="720"/>
        <w:jc w:val="both"/>
        <w:rPr>
          <w:rFonts w:cs="Times New Roman"/>
          <w:sz w:val="28"/>
          <w:szCs w:val="28"/>
        </w:rPr>
      </w:pPr>
      <w:r w:rsidRPr="00E650B4">
        <w:rPr>
          <w:rFonts w:cs="Times New Roman"/>
          <w:sz w:val="28"/>
          <w:szCs w:val="28"/>
        </w:rPr>
        <w:lastRenderedPageBreak/>
        <w:t>Ở Việt Nam, muối là hàng hóa thiết yếu, có vai trò quan trọng đối với đời sống dân sinh, nguyên liệu cho công nghiệp hóa chất, chế biến thực phẩm, dược phẩm, y tế và nhiều ngành kinh tế khác. Nghề sản xuất muối còn gắn với phát triển kinh tế biển, tạo sinh kế cho cộng đồng diêm dân tại nhiều địa phương ven biển và góp phần bảo tồn các giá trị văn hóa truyền thống. Tuy nhiên, trước tác động của biến đổi khí hậu, nước biển dâng, quá trình đô thị hóa và sức ép cạnh tranh của thị trường, ngành muối đang đứng trước yêu cầu đổi mới mạnh mẽ mô hình phát triển theo hướng hiện đại, hiệu quả và bền vững.</w:t>
      </w:r>
    </w:p>
    <w:p w14:paraId="0596E22C" w14:textId="77777777" w:rsidR="00941574" w:rsidRPr="00E650B4" w:rsidRDefault="00941574" w:rsidP="00CA7E4F">
      <w:pPr>
        <w:spacing w:before="120" w:after="120" w:line="259" w:lineRule="auto"/>
        <w:ind w:firstLine="720"/>
        <w:jc w:val="both"/>
        <w:rPr>
          <w:rFonts w:cs="Times New Roman"/>
          <w:sz w:val="28"/>
          <w:szCs w:val="28"/>
        </w:rPr>
      </w:pPr>
      <w:r w:rsidRPr="00E650B4">
        <w:rPr>
          <w:rFonts w:cs="Times New Roman"/>
          <w:sz w:val="28"/>
          <w:szCs w:val="28"/>
        </w:rPr>
        <w:t>Trong bối cảnh đó, việc xây dựng một Chương trình khoa học, công nghệ và đổi mới sáng tạo phục vụ phát triển ngành muối giai đoạn 2026 - 2030 là yêu cầu khách quan nhằm tạo nền tảng khoa học và công nghệ cho quá trình hiện đại hóa ngành, nâng cao giá trị gia tăng của sản phẩm và tăng khả năng cạnh tranh của ngành muối Việt Nam.</w:t>
      </w:r>
    </w:p>
    <w:p w14:paraId="086F592D" w14:textId="77777777" w:rsidR="00941574" w:rsidRPr="00E650B4" w:rsidRDefault="00941574" w:rsidP="00CA7E4F">
      <w:pPr>
        <w:pStyle w:val="Heading1"/>
        <w:spacing w:before="120" w:after="120" w:line="259" w:lineRule="auto"/>
        <w:ind w:firstLine="720"/>
        <w:rPr>
          <w:rFonts w:ascii="Times New Roman" w:hAnsi="Times New Roman" w:cs="Times New Roman"/>
          <w:b w:val="0"/>
          <w:color w:val="auto"/>
        </w:rPr>
      </w:pPr>
      <w:bookmarkStart w:id="14" w:name="_Toc237870836"/>
      <w:r w:rsidRPr="00E650B4">
        <w:rPr>
          <w:rFonts w:ascii="Times New Roman" w:hAnsi="Times New Roman" w:cs="Times New Roman"/>
          <w:b w:val="0"/>
          <w:color w:val="auto"/>
        </w:rPr>
        <w:t>2.2. Thực trạng và những vấn đề khoa học, công nghệ và đổi mới sáng tạo cần giải quyết</w:t>
      </w:r>
      <w:bookmarkEnd w:id="14"/>
      <w:r w:rsidRPr="00E650B4">
        <w:rPr>
          <w:rFonts w:ascii="Times New Roman" w:hAnsi="Times New Roman" w:cs="Times New Roman"/>
          <w:b w:val="0"/>
          <w:color w:val="auto"/>
        </w:rPr>
        <w:t xml:space="preserve"> </w:t>
      </w:r>
    </w:p>
    <w:p w14:paraId="32BCC6C0" w14:textId="77777777" w:rsidR="00941574" w:rsidRPr="00E650B4" w:rsidRDefault="00941574" w:rsidP="00CA7E4F">
      <w:pPr>
        <w:spacing w:before="120" w:after="120" w:line="259" w:lineRule="auto"/>
        <w:ind w:firstLine="720"/>
        <w:jc w:val="both"/>
        <w:rPr>
          <w:rFonts w:cs="Times New Roman"/>
          <w:sz w:val="28"/>
          <w:szCs w:val="28"/>
        </w:rPr>
      </w:pPr>
      <w:r w:rsidRPr="00E650B4">
        <w:rPr>
          <w:rFonts w:cs="Times New Roman"/>
          <w:sz w:val="28"/>
          <w:szCs w:val="28"/>
        </w:rPr>
        <w:t>Trong thời gian qua, nhiều nhiệm vụ nghiên cứu khoa học về sản xuất, chế biến và bảo quản muối đã được triển khai; một số tiến bộ kỹ thuật như sản xuất muối trên nền trải bạt HDPE, cải tiến hệ thống cấp nước và cơ giới hóa một số công đoạn thu hoạch đã được ứng dụng vào thực tiễn. Tuy nhiên, hoạt động khoa học, công nghệ và đổi mới sáng tạo trong ngành muối vẫn còn nhiều hạn chế, chưa đáp ứng yêu cầu phát triển trong giai đoạn mới, cụ thể:</w:t>
      </w:r>
    </w:p>
    <w:tbl>
      <w:tblPr>
        <w:tblStyle w:val="TableGrid"/>
        <w:tblW w:w="0" w:type="auto"/>
        <w:jc w:val="center"/>
        <w:tblLook w:val="04A0" w:firstRow="1" w:lastRow="0" w:firstColumn="1" w:lastColumn="0" w:noHBand="0" w:noVBand="1"/>
      </w:tblPr>
      <w:tblGrid>
        <w:gridCol w:w="3837"/>
        <w:gridCol w:w="5451"/>
      </w:tblGrid>
      <w:tr w:rsidR="00E650B4" w:rsidRPr="00E650B4" w14:paraId="0FCEA586" w14:textId="77777777" w:rsidTr="00DB1F90">
        <w:trPr>
          <w:jc w:val="center"/>
        </w:trPr>
        <w:tc>
          <w:tcPr>
            <w:tcW w:w="0" w:type="auto"/>
            <w:hideMark/>
          </w:tcPr>
          <w:p w14:paraId="0F217E75" w14:textId="77777777" w:rsidR="00941574" w:rsidRPr="00E650B4" w:rsidRDefault="00941574" w:rsidP="00DB1F90">
            <w:pPr>
              <w:spacing w:before="40" w:after="40" w:line="259" w:lineRule="auto"/>
              <w:jc w:val="center"/>
              <w:rPr>
                <w:rFonts w:cs="Times New Roman"/>
                <w:b/>
                <w:bCs/>
                <w:sz w:val="28"/>
                <w:szCs w:val="28"/>
              </w:rPr>
            </w:pPr>
            <w:r w:rsidRPr="00E650B4">
              <w:rPr>
                <w:rFonts w:cs="Times New Roman"/>
                <w:b/>
                <w:bCs/>
                <w:sz w:val="28"/>
                <w:szCs w:val="28"/>
              </w:rPr>
              <w:t>Thực trạng</w:t>
            </w:r>
          </w:p>
        </w:tc>
        <w:tc>
          <w:tcPr>
            <w:tcW w:w="0" w:type="auto"/>
            <w:hideMark/>
          </w:tcPr>
          <w:p w14:paraId="12FD05A7" w14:textId="77777777" w:rsidR="00941574" w:rsidRPr="00E650B4" w:rsidRDefault="00941574" w:rsidP="00DB1F90">
            <w:pPr>
              <w:spacing w:before="40" w:after="40" w:line="259" w:lineRule="auto"/>
              <w:jc w:val="center"/>
              <w:rPr>
                <w:rFonts w:cs="Times New Roman"/>
                <w:b/>
                <w:bCs/>
                <w:sz w:val="28"/>
                <w:szCs w:val="28"/>
              </w:rPr>
            </w:pPr>
            <w:r w:rsidRPr="00E650B4">
              <w:rPr>
                <w:rFonts w:cs="Times New Roman"/>
                <w:b/>
                <w:bCs/>
                <w:sz w:val="28"/>
                <w:szCs w:val="28"/>
              </w:rPr>
              <w:t>Bài toán KHCN cần giải quyết</w:t>
            </w:r>
          </w:p>
        </w:tc>
      </w:tr>
      <w:tr w:rsidR="00E650B4" w:rsidRPr="00E650B4" w14:paraId="765822B2" w14:textId="77777777" w:rsidTr="00DB1F90">
        <w:trPr>
          <w:jc w:val="center"/>
        </w:trPr>
        <w:tc>
          <w:tcPr>
            <w:tcW w:w="0" w:type="auto"/>
            <w:hideMark/>
          </w:tcPr>
          <w:p w14:paraId="05B0AE98" w14:textId="77777777" w:rsidR="00941574" w:rsidRPr="00E650B4" w:rsidRDefault="00941574" w:rsidP="00DB1F90">
            <w:pPr>
              <w:spacing w:before="40" w:after="40" w:line="259" w:lineRule="auto"/>
              <w:jc w:val="both"/>
              <w:rPr>
                <w:rFonts w:cs="Times New Roman"/>
                <w:sz w:val="28"/>
                <w:szCs w:val="28"/>
              </w:rPr>
            </w:pPr>
            <w:r w:rsidRPr="00E650B4">
              <w:rPr>
                <w:rFonts w:cs="Times New Roman"/>
                <w:sz w:val="28"/>
                <w:szCs w:val="28"/>
              </w:rPr>
              <w:t>(1) Năng suất thấp, phụ thuộc thời tiết</w:t>
            </w:r>
          </w:p>
        </w:tc>
        <w:tc>
          <w:tcPr>
            <w:tcW w:w="0" w:type="auto"/>
            <w:hideMark/>
          </w:tcPr>
          <w:p w14:paraId="6626B770" w14:textId="77777777" w:rsidR="00941574" w:rsidRPr="00E650B4" w:rsidRDefault="00941574" w:rsidP="00DB1F90">
            <w:pPr>
              <w:spacing w:before="40" w:after="40" w:line="259" w:lineRule="auto"/>
              <w:jc w:val="both"/>
              <w:rPr>
                <w:rFonts w:cs="Times New Roman"/>
                <w:sz w:val="28"/>
                <w:szCs w:val="28"/>
              </w:rPr>
            </w:pPr>
            <w:r w:rsidRPr="00E650B4">
              <w:rPr>
                <w:rFonts w:cs="Times New Roman"/>
                <w:sz w:val="28"/>
                <w:szCs w:val="28"/>
              </w:rPr>
              <w:t>(1) Công nghệ sản xuất ổn định, trải bạt, điều tiết nước, cơ giới hóa, dự báo thời tiết</w:t>
            </w:r>
          </w:p>
        </w:tc>
      </w:tr>
      <w:tr w:rsidR="00E650B4" w:rsidRPr="00E650B4" w14:paraId="0AD0C51A" w14:textId="77777777" w:rsidTr="00DB1F90">
        <w:trPr>
          <w:jc w:val="center"/>
        </w:trPr>
        <w:tc>
          <w:tcPr>
            <w:tcW w:w="0" w:type="auto"/>
            <w:hideMark/>
          </w:tcPr>
          <w:p w14:paraId="2E37ECCB" w14:textId="77777777" w:rsidR="00941574" w:rsidRPr="00E650B4" w:rsidRDefault="00941574" w:rsidP="00DB1F90">
            <w:pPr>
              <w:spacing w:before="40" w:after="40" w:line="259" w:lineRule="auto"/>
              <w:jc w:val="both"/>
              <w:rPr>
                <w:rFonts w:cs="Times New Roman"/>
                <w:sz w:val="28"/>
                <w:szCs w:val="28"/>
              </w:rPr>
            </w:pPr>
            <w:r w:rsidRPr="00E650B4">
              <w:rPr>
                <w:rFonts w:cs="Times New Roman"/>
                <w:sz w:val="28"/>
                <w:szCs w:val="28"/>
              </w:rPr>
              <w:t>(2) Chất lượng muối nguyên liệu chưa ổn định</w:t>
            </w:r>
          </w:p>
        </w:tc>
        <w:tc>
          <w:tcPr>
            <w:tcW w:w="0" w:type="auto"/>
            <w:hideMark/>
          </w:tcPr>
          <w:p w14:paraId="3283F167" w14:textId="69C41093" w:rsidR="00941574" w:rsidRPr="00E650B4" w:rsidRDefault="006D306A" w:rsidP="00DB1F90">
            <w:pPr>
              <w:spacing w:before="40" w:after="40" w:line="259" w:lineRule="auto"/>
              <w:jc w:val="both"/>
              <w:rPr>
                <w:rFonts w:cs="Times New Roman"/>
                <w:sz w:val="28"/>
                <w:szCs w:val="28"/>
              </w:rPr>
            </w:pPr>
            <w:r w:rsidRPr="00E650B4">
              <w:rPr>
                <w:rFonts w:cs="Times New Roman"/>
                <w:sz w:val="28"/>
                <w:szCs w:val="28"/>
              </w:rPr>
              <w:t xml:space="preserve">(2) </w:t>
            </w:r>
            <w:r w:rsidR="00941574" w:rsidRPr="00E650B4">
              <w:rPr>
                <w:rFonts w:cs="Times New Roman"/>
                <w:sz w:val="28"/>
                <w:szCs w:val="28"/>
              </w:rPr>
              <w:t>Công nghệ kết tinh phân đoạn, kiểm soát nước, kiểm soát tạp chất, tiêu chuẩn hóa</w:t>
            </w:r>
          </w:p>
        </w:tc>
      </w:tr>
      <w:tr w:rsidR="00E650B4" w:rsidRPr="00E650B4" w14:paraId="70C73C74" w14:textId="77777777" w:rsidTr="00DB1F90">
        <w:trPr>
          <w:jc w:val="center"/>
        </w:trPr>
        <w:tc>
          <w:tcPr>
            <w:tcW w:w="0" w:type="auto"/>
            <w:hideMark/>
          </w:tcPr>
          <w:p w14:paraId="06263145" w14:textId="77777777" w:rsidR="00941574" w:rsidRPr="00E650B4" w:rsidRDefault="00941574" w:rsidP="00DB1F90">
            <w:pPr>
              <w:spacing w:before="40" w:after="40" w:line="259" w:lineRule="auto"/>
              <w:jc w:val="both"/>
              <w:rPr>
                <w:rFonts w:cs="Times New Roman"/>
                <w:sz w:val="28"/>
                <w:szCs w:val="28"/>
              </w:rPr>
            </w:pPr>
            <w:r w:rsidRPr="00E650B4">
              <w:rPr>
                <w:rFonts w:cs="Times New Roman"/>
                <w:sz w:val="28"/>
                <w:szCs w:val="28"/>
              </w:rPr>
              <w:t>(3) Thiếu muối công nghiệp chất lượng cao</w:t>
            </w:r>
          </w:p>
        </w:tc>
        <w:tc>
          <w:tcPr>
            <w:tcW w:w="0" w:type="auto"/>
            <w:hideMark/>
          </w:tcPr>
          <w:p w14:paraId="023CC7BD" w14:textId="62BC6A92" w:rsidR="00941574" w:rsidRPr="00E650B4" w:rsidRDefault="00941574" w:rsidP="00DB1F90">
            <w:pPr>
              <w:spacing w:before="40" w:after="40" w:line="259" w:lineRule="auto"/>
              <w:jc w:val="both"/>
              <w:rPr>
                <w:rFonts w:cs="Times New Roman"/>
                <w:sz w:val="28"/>
                <w:szCs w:val="28"/>
              </w:rPr>
            </w:pPr>
            <w:r w:rsidRPr="00E650B4">
              <w:rPr>
                <w:rFonts w:cs="Times New Roman"/>
                <w:sz w:val="28"/>
                <w:szCs w:val="28"/>
              </w:rPr>
              <w:t>(</w:t>
            </w:r>
            <w:r w:rsidR="006D306A" w:rsidRPr="00E650B4">
              <w:rPr>
                <w:rFonts w:cs="Times New Roman"/>
                <w:sz w:val="28"/>
                <w:szCs w:val="28"/>
              </w:rPr>
              <w:t>3</w:t>
            </w:r>
            <w:r w:rsidRPr="00E650B4">
              <w:rPr>
                <w:rFonts w:cs="Times New Roman"/>
                <w:sz w:val="28"/>
                <w:szCs w:val="28"/>
              </w:rPr>
              <w:t>) Công nghệ tinh luyện NaCl ≥99%, sản phẩm đạt yêu cầu ngành hóa chất</w:t>
            </w:r>
          </w:p>
        </w:tc>
      </w:tr>
      <w:tr w:rsidR="00E650B4" w:rsidRPr="00E650B4" w14:paraId="3A7D097D" w14:textId="77777777" w:rsidTr="00DB1F90">
        <w:trPr>
          <w:jc w:val="center"/>
        </w:trPr>
        <w:tc>
          <w:tcPr>
            <w:tcW w:w="0" w:type="auto"/>
            <w:hideMark/>
          </w:tcPr>
          <w:p w14:paraId="26672116" w14:textId="77777777" w:rsidR="00941574" w:rsidRPr="00E650B4" w:rsidRDefault="00941574" w:rsidP="00DB1F90">
            <w:pPr>
              <w:spacing w:before="40" w:after="40" w:line="259" w:lineRule="auto"/>
              <w:jc w:val="both"/>
              <w:rPr>
                <w:rFonts w:cs="Times New Roman"/>
                <w:sz w:val="28"/>
                <w:szCs w:val="28"/>
              </w:rPr>
            </w:pPr>
            <w:r w:rsidRPr="00E650B4">
              <w:rPr>
                <w:rFonts w:cs="Times New Roman"/>
                <w:sz w:val="28"/>
                <w:szCs w:val="28"/>
              </w:rPr>
              <w:t>(4) Giá trị gia tăng thấp, chưa khai thác nước ót</w:t>
            </w:r>
          </w:p>
        </w:tc>
        <w:tc>
          <w:tcPr>
            <w:tcW w:w="0" w:type="auto"/>
            <w:hideMark/>
          </w:tcPr>
          <w:p w14:paraId="5D6D059C" w14:textId="5767F514" w:rsidR="00941574" w:rsidRPr="00E650B4" w:rsidRDefault="00941574" w:rsidP="00DB1F90">
            <w:pPr>
              <w:spacing w:before="40" w:after="40" w:line="259" w:lineRule="auto"/>
              <w:jc w:val="both"/>
              <w:rPr>
                <w:rFonts w:cs="Times New Roman"/>
                <w:sz w:val="28"/>
                <w:szCs w:val="28"/>
              </w:rPr>
            </w:pPr>
            <w:r w:rsidRPr="00E650B4">
              <w:rPr>
                <w:rFonts w:cs="Times New Roman"/>
                <w:sz w:val="28"/>
                <w:szCs w:val="28"/>
              </w:rPr>
              <w:t>(</w:t>
            </w:r>
            <w:r w:rsidR="006D306A" w:rsidRPr="00E650B4">
              <w:rPr>
                <w:rFonts w:cs="Times New Roman"/>
                <w:sz w:val="28"/>
                <w:szCs w:val="28"/>
              </w:rPr>
              <w:t>4</w:t>
            </w:r>
            <w:r w:rsidRPr="00E650B4">
              <w:rPr>
                <w:rFonts w:cs="Times New Roman"/>
                <w:sz w:val="28"/>
                <w:szCs w:val="28"/>
              </w:rPr>
              <w:t>) Công nghệ thu hồi Mg, K, Br và các khoáng chất/sản phẩm có giá trị</w:t>
            </w:r>
          </w:p>
        </w:tc>
      </w:tr>
      <w:tr w:rsidR="00E650B4" w:rsidRPr="00E650B4" w14:paraId="738957AE" w14:textId="77777777" w:rsidTr="00DB1F90">
        <w:trPr>
          <w:jc w:val="center"/>
        </w:trPr>
        <w:tc>
          <w:tcPr>
            <w:tcW w:w="0" w:type="auto"/>
            <w:hideMark/>
          </w:tcPr>
          <w:p w14:paraId="69E1D5C0" w14:textId="77777777" w:rsidR="00941574" w:rsidRPr="00E650B4" w:rsidRDefault="00941574" w:rsidP="00DB1F90">
            <w:pPr>
              <w:spacing w:before="40" w:after="40" w:line="259" w:lineRule="auto"/>
              <w:jc w:val="both"/>
              <w:rPr>
                <w:rFonts w:cs="Times New Roman"/>
                <w:sz w:val="28"/>
                <w:szCs w:val="28"/>
              </w:rPr>
            </w:pPr>
            <w:r w:rsidRPr="00E650B4">
              <w:rPr>
                <w:rFonts w:cs="Times New Roman"/>
                <w:sz w:val="28"/>
                <w:szCs w:val="28"/>
              </w:rPr>
              <w:t>(5) Sản xuất phân tán, thiếu dữ liệu và quản trị thông minh</w:t>
            </w:r>
          </w:p>
        </w:tc>
        <w:tc>
          <w:tcPr>
            <w:tcW w:w="0" w:type="auto"/>
            <w:hideMark/>
          </w:tcPr>
          <w:p w14:paraId="17D222AF" w14:textId="764C86AF" w:rsidR="00941574" w:rsidRPr="00E650B4" w:rsidRDefault="00941574" w:rsidP="00DB1F90">
            <w:pPr>
              <w:spacing w:before="40" w:after="40" w:line="259" w:lineRule="auto"/>
              <w:jc w:val="both"/>
              <w:rPr>
                <w:rFonts w:cs="Times New Roman"/>
                <w:sz w:val="28"/>
                <w:szCs w:val="28"/>
              </w:rPr>
            </w:pPr>
            <w:r w:rsidRPr="00E650B4">
              <w:rPr>
                <w:rFonts w:cs="Times New Roman"/>
                <w:sz w:val="28"/>
                <w:szCs w:val="28"/>
              </w:rPr>
              <w:t>(</w:t>
            </w:r>
            <w:r w:rsidR="006D306A" w:rsidRPr="00E650B4">
              <w:rPr>
                <w:rFonts w:cs="Times New Roman"/>
                <w:sz w:val="28"/>
                <w:szCs w:val="28"/>
              </w:rPr>
              <w:t>5</w:t>
            </w:r>
            <w:r w:rsidRPr="00E650B4">
              <w:rPr>
                <w:rFonts w:cs="Times New Roman"/>
                <w:sz w:val="28"/>
                <w:szCs w:val="28"/>
              </w:rPr>
              <w:t>) GIS, IoT, SCADA, AI, dữ liệu thời tiết – thủy văn – sản xuất</w:t>
            </w:r>
          </w:p>
        </w:tc>
      </w:tr>
      <w:tr w:rsidR="00E650B4" w:rsidRPr="00E650B4" w14:paraId="5F4253F1" w14:textId="77777777" w:rsidTr="00DB1F90">
        <w:trPr>
          <w:jc w:val="center"/>
        </w:trPr>
        <w:tc>
          <w:tcPr>
            <w:tcW w:w="0" w:type="auto"/>
            <w:hideMark/>
          </w:tcPr>
          <w:p w14:paraId="76F5B2AE" w14:textId="77777777" w:rsidR="00941574" w:rsidRPr="00E650B4" w:rsidRDefault="00941574" w:rsidP="00DB1F90">
            <w:pPr>
              <w:spacing w:before="40" w:after="40" w:line="259" w:lineRule="auto"/>
              <w:jc w:val="both"/>
              <w:rPr>
                <w:rFonts w:cs="Times New Roman"/>
                <w:sz w:val="28"/>
                <w:szCs w:val="28"/>
              </w:rPr>
            </w:pPr>
            <w:r w:rsidRPr="00E650B4">
              <w:rPr>
                <w:rFonts w:cs="Times New Roman"/>
                <w:sz w:val="28"/>
                <w:szCs w:val="28"/>
              </w:rPr>
              <w:t>(6) Khoảng cách từ nghiên cứu đến thị trường rất lớn</w:t>
            </w:r>
          </w:p>
        </w:tc>
        <w:tc>
          <w:tcPr>
            <w:tcW w:w="0" w:type="auto"/>
            <w:hideMark/>
          </w:tcPr>
          <w:p w14:paraId="4AD4C2CF" w14:textId="2411E3FE" w:rsidR="00941574" w:rsidRPr="00E650B4" w:rsidRDefault="00941574" w:rsidP="00DB1F90">
            <w:pPr>
              <w:spacing w:before="40" w:after="40" w:line="259" w:lineRule="auto"/>
              <w:jc w:val="both"/>
              <w:rPr>
                <w:rFonts w:cs="Times New Roman"/>
                <w:sz w:val="28"/>
                <w:szCs w:val="28"/>
              </w:rPr>
            </w:pPr>
            <w:r w:rsidRPr="00E650B4">
              <w:rPr>
                <w:rFonts w:cs="Times New Roman"/>
                <w:sz w:val="28"/>
                <w:szCs w:val="28"/>
              </w:rPr>
              <w:t>(</w:t>
            </w:r>
            <w:r w:rsidR="006D306A" w:rsidRPr="00E650B4">
              <w:rPr>
                <w:rFonts w:cs="Times New Roman"/>
                <w:sz w:val="28"/>
                <w:szCs w:val="28"/>
              </w:rPr>
              <w:t>6</w:t>
            </w:r>
            <w:r w:rsidRPr="00E650B4">
              <w:rPr>
                <w:rFonts w:cs="Times New Roman"/>
                <w:sz w:val="28"/>
                <w:szCs w:val="28"/>
              </w:rPr>
              <w:t>) Mô hình trình diễn, doanh nghiệp đồng nghiên cứu, chuyển giao và thương mại hóa</w:t>
            </w:r>
          </w:p>
        </w:tc>
      </w:tr>
    </w:tbl>
    <w:p w14:paraId="0E9B2F1A" w14:textId="5626FA9F" w:rsidR="00941574" w:rsidRPr="00E650B4" w:rsidRDefault="00941574" w:rsidP="00CA7E4F">
      <w:pPr>
        <w:spacing w:before="120" w:after="120" w:line="259" w:lineRule="auto"/>
        <w:ind w:firstLine="720"/>
        <w:jc w:val="both"/>
        <w:rPr>
          <w:rFonts w:cs="Times New Roman"/>
          <w:sz w:val="28"/>
          <w:szCs w:val="28"/>
        </w:rPr>
      </w:pPr>
      <w:r w:rsidRPr="00E650B4">
        <w:rPr>
          <w:rFonts w:cs="Times New Roman"/>
          <w:sz w:val="28"/>
          <w:szCs w:val="28"/>
        </w:rPr>
        <w:t xml:space="preserve">Qua những thực trạng đang diễn ra đối với ngành muối Việt Nam, có thể thấy Khoa học công nghệ không làm tất cả, mà tập trung giải quyết những “nút </w:t>
      </w:r>
      <w:r w:rsidRPr="00E650B4">
        <w:rPr>
          <w:rFonts w:cs="Times New Roman"/>
          <w:sz w:val="28"/>
          <w:szCs w:val="28"/>
        </w:rPr>
        <w:lastRenderedPageBreak/>
        <w:t>thắt công nghệ” có khả năng làm thay đổi năng suất, chất lượng và giá trị ngành muối</w:t>
      </w:r>
      <w:r w:rsidR="00D71ACD" w:rsidRPr="00E650B4">
        <w:rPr>
          <w:rFonts w:cs="Times New Roman"/>
          <w:sz w:val="28"/>
          <w:szCs w:val="28"/>
        </w:rPr>
        <w:t>.</w:t>
      </w:r>
    </w:p>
    <w:p w14:paraId="792E32CD" w14:textId="1C45AC4F" w:rsidR="00574CF6" w:rsidRPr="00E650B4" w:rsidRDefault="004C644B" w:rsidP="00CA7E4F">
      <w:pPr>
        <w:pStyle w:val="Heading1"/>
        <w:spacing w:before="120" w:after="120" w:line="259" w:lineRule="auto"/>
        <w:ind w:firstLine="720"/>
        <w:rPr>
          <w:rFonts w:ascii="Times New Roman" w:hAnsi="Times New Roman" w:cs="Times New Roman"/>
          <w:b w:val="0"/>
          <w:color w:val="auto"/>
          <w:spacing w:val="-2"/>
        </w:rPr>
      </w:pPr>
      <w:bookmarkStart w:id="15" w:name="_Toc237853572"/>
      <w:bookmarkStart w:id="16" w:name="_Toc237870837"/>
      <w:bookmarkEnd w:id="13"/>
      <w:r w:rsidRPr="00E650B4">
        <w:rPr>
          <w:rFonts w:ascii="Times New Roman" w:hAnsi="Times New Roman" w:cs="Times New Roman"/>
          <w:b w:val="0"/>
          <w:color w:val="auto"/>
          <w:spacing w:val="-2"/>
        </w:rPr>
        <w:t>2</w:t>
      </w:r>
      <w:r w:rsidR="00574CF6" w:rsidRPr="00E650B4">
        <w:rPr>
          <w:rFonts w:ascii="Times New Roman" w:hAnsi="Times New Roman" w:cs="Times New Roman"/>
          <w:b w:val="0"/>
          <w:color w:val="auto"/>
          <w:spacing w:val="-2"/>
        </w:rPr>
        <w:t>.</w:t>
      </w:r>
      <w:r w:rsidR="00EC0CC7" w:rsidRPr="00E650B4">
        <w:rPr>
          <w:rFonts w:ascii="Times New Roman" w:hAnsi="Times New Roman" w:cs="Times New Roman"/>
          <w:b w:val="0"/>
          <w:color w:val="auto"/>
          <w:spacing w:val="-2"/>
        </w:rPr>
        <w:t>3</w:t>
      </w:r>
      <w:r w:rsidR="00574CF6" w:rsidRPr="00E650B4">
        <w:rPr>
          <w:rFonts w:ascii="Times New Roman" w:hAnsi="Times New Roman" w:cs="Times New Roman"/>
          <w:b w:val="0"/>
          <w:color w:val="auto"/>
          <w:spacing w:val="-2"/>
        </w:rPr>
        <w:t xml:space="preserve">. </w:t>
      </w:r>
      <w:r w:rsidR="00304D0A" w:rsidRPr="00E650B4">
        <w:rPr>
          <w:rFonts w:ascii="Times New Roman" w:hAnsi="Times New Roman" w:cs="Times New Roman"/>
          <w:b w:val="0"/>
          <w:color w:val="auto"/>
          <w:spacing w:val="-2"/>
        </w:rPr>
        <w:t>Căn cứ tri</w:t>
      </w:r>
      <w:r w:rsidR="006D45DF" w:rsidRPr="00E650B4">
        <w:rPr>
          <w:rFonts w:ascii="Times New Roman" w:hAnsi="Times New Roman" w:cs="Times New Roman"/>
          <w:b w:val="0"/>
          <w:color w:val="auto"/>
          <w:spacing w:val="-2"/>
        </w:rPr>
        <w:t>ển khai</w:t>
      </w:r>
      <w:bookmarkEnd w:id="15"/>
      <w:bookmarkEnd w:id="16"/>
    </w:p>
    <w:p w14:paraId="204F3A40" w14:textId="2A26D2AD" w:rsidR="00E16CE7" w:rsidRPr="00E650B4" w:rsidRDefault="00E16CE7" w:rsidP="00CA7E4F">
      <w:pPr>
        <w:spacing w:before="120" w:after="120" w:line="259" w:lineRule="auto"/>
        <w:ind w:firstLine="720"/>
        <w:jc w:val="both"/>
        <w:rPr>
          <w:rFonts w:eastAsia="Calibri" w:cs="Times New Roman"/>
          <w:spacing w:val="-4"/>
          <w:sz w:val="28"/>
          <w:szCs w:val="28"/>
          <w:lang w:val="fr-FR"/>
        </w:rPr>
      </w:pPr>
      <w:r w:rsidRPr="00E650B4">
        <w:rPr>
          <w:rFonts w:cs="Times New Roman"/>
          <w:sz w:val="28"/>
          <w:szCs w:val="28"/>
        </w:rPr>
        <w:t xml:space="preserve">- </w:t>
      </w:r>
      <w:r w:rsidR="00DF1572" w:rsidRPr="00E650B4">
        <w:rPr>
          <w:rFonts w:cs="Times New Roman"/>
          <w:sz w:val="28"/>
          <w:szCs w:val="28"/>
        </w:rPr>
        <w:t>Căn cứ Nghị định số 267/2025/NĐ-CP ngày 14 tháng 10 năm 2025 của Chính phủ 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w:t>
      </w:r>
      <w:r w:rsidRPr="00E650B4">
        <w:rPr>
          <w:rFonts w:cs="Times New Roman"/>
          <w:sz w:val="28"/>
          <w:szCs w:val="28"/>
        </w:rPr>
        <w:t xml:space="preserve"> và </w:t>
      </w:r>
      <w:r w:rsidRPr="00E650B4">
        <w:rPr>
          <w:rFonts w:eastAsia="Calibri" w:cs="Times New Roman"/>
          <w:spacing w:val="-4"/>
          <w:sz w:val="28"/>
          <w:szCs w:val="28"/>
          <w:lang w:val="fr-FR"/>
        </w:rPr>
        <w:t xml:space="preserve">Thông tư số 36/2025/TT-BKHCN ngày 26/11/2025 của Bộ Khoa học và Công nghệ. </w:t>
      </w:r>
    </w:p>
    <w:p w14:paraId="2E6D06B9" w14:textId="34DDCC7E" w:rsidR="008A29D2" w:rsidRPr="00E650B4" w:rsidRDefault="008A29D2" w:rsidP="00CA7E4F">
      <w:pPr>
        <w:spacing w:before="120" w:after="120" w:line="259" w:lineRule="auto"/>
        <w:ind w:firstLine="720"/>
        <w:jc w:val="both"/>
        <w:rPr>
          <w:rFonts w:eastAsia="Calibri" w:cs="Times New Roman"/>
          <w:spacing w:val="-4"/>
          <w:sz w:val="28"/>
          <w:szCs w:val="28"/>
          <w:lang w:val="fr-FR"/>
        </w:rPr>
      </w:pPr>
      <w:r w:rsidRPr="00E650B4">
        <w:rPr>
          <w:rFonts w:eastAsia="Calibri" w:cs="Times New Roman"/>
          <w:spacing w:val="-4"/>
          <w:sz w:val="28"/>
          <w:szCs w:val="28"/>
          <w:lang w:val="fr-FR"/>
        </w:rPr>
        <w:t xml:space="preserve">- </w:t>
      </w:r>
      <w:r w:rsidR="00144BB0" w:rsidRPr="00E650B4">
        <w:rPr>
          <w:rFonts w:eastAsia="Calibri" w:cs="Times New Roman"/>
          <w:spacing w:val="-4"/>
          <w:sz w:val="28"/>
          <w:szCs w:val="28"/>
          <w:lang w:val="fr-FR"/>
        </w:rPr>
        <w:t>Quyết định số 2570/QĐ-BNNMT ngày 03/7/2026 của Bộ trưởng Bộ Nông nghiệp và Môi trường ban hành Kế hoạch về khoa học, công nghệ và đổi mới sáng tạo 5 năm giai đoạn 2026 - 2030 của Bộ Nông nghiệp và Môi trường.</w:t>
      </w:r>
    </w:p>
    <w:p w14:paraId="3BFABFF0" w14:textId="5911399D" w:rsidR="00144BB0" w:rsidRPr="00E650B4" w:rsidRDefault="00144BB0" w:rsidP="00CA7E4F">
      <w:pPr>
        <w:spacing w:before="120" w:after="120" w:line="259" w:lineRule="auto"/>
        <w:ind w:firstLine="720"/>
        <w:jc w:val="both"/>
        <w:rPr>
          <w:rFonts w:eastAsia="Calibri" w:cs="Times New Roman"/>
          <w:spacing w:val="-4"/>
          <w:sz w:val="28"/>
          <w:szCs w:val="28"/>
          <w:lang w:val="fr-FR"/>
        </w:rPr>
      </w:pPr>
      <w:r w:rsidRPr="00E650B4">
        <w:rPr>
          <w:rFonts w:eastAsia="Calibri" w:cs="Times New Roman"/>
          <w:spacing w:val="-4"/>
          <w:sz w:val="28"/>
          <w:szCs w:val="28"/>
          <w:lang w:val="fr-FR"/>
        </w:rPr>
        <w:t>- Công văn số 8013/</w:t>
      </w:r>
      <w:r w:rsidR="008509AC" w:rsidRPr="00E650B4">
        <w:rPr>
          <w:rFonts w:eastAsia="Calibri" w:cs="Times New Roman"/>
          <w:spacing w:val="-4"/>
          <w:sz w:val="28"/>
          <w:szCs w:val="28"/>
          <w:lang w:val="fr-FR"/>
        </w:rPr>
        <w:t xml:space="preserve">BNNMT-KHCN ngày 20/7/2026 của Bộ Nông nghiệp và Môi trường về việc </w:t>
      </w:r>
      <w:r w:rsidRPr="00E650B4">
        <w:rPr>
          <w:rFonts w:eastAsia="Calibri" w:cs="Times New Roman"/>
          <w:spacing w:val="-4"/>
          <w:sz w:val="28"/>
          <w:szCs w:val="28"/>
          <w:lang w:val="fr-FR"/>
        </w:rPr>
        <w:t>triển khai thực hiện Kế hoạch về khoa học,</w:t>
      </w:r>
      <w:r w:rsidR="008509AC" w:rsidRPr="00E650B4">
        <w:rPr>
          <w:rFonts w:eastAsia="Calibri" w:cs="Times New Roman"/>
          <w:spacing w:val="-4"/>
          <w:sz w:val="28"/>
          <w:szCs w:val="28"/>
          <w:lang w:val="fr-FR"/>
        </w:rPr>
        <w:t xml:space="preserve"> </w:t>
      </w:r>
      <w:r w:rsidRPr="00E650B4">
        <w:rPr>
          <w:rFonts w:eastAsia="Calibri" w:cs="Times New Roman"/>
          <w:spacing w:val="-4"/>
          <w:sz w:val="28"/>
          <w:szCs w:val="28"/>
          <w:lang w:val="fr-FR"/>
        </w:rPr>
        <w:t>công nghệ và đổi mới sáng tạo 5 năm giai đoạn</w:t>
      </w:r>
      <w:r w:rsidR="008509AC" w:rsidRPr="00E650B4">
        <w:rPr>
          <w:rFonts w:eastAsia="Calibri" w:cs="Times New Roman"/>
          <w:spacing w:val="-4"/>
          <w:sz w:val="28"/>
          <w:szCs w:val="28"/>
          <w:lang w:val="fr-FR"/>
        </w:rPr>
        <w:t xml:space="preserve"> </w:t>
      </w:r>
      <w:r w:rsidRPr="00E650B4">
        <w:rPr>
          <w:rFonts w:eastAsia="Calibri" w:cs="Times New Roman"/>
          <w:spacing w:val="-4"/>
          <w:sz w:val="28"/>
          <w:szCs w:val="28"/>
          <w:lang w:val="fr-FR"/>
        </w:rPr>
        <w:t>2026 - 2030 của Bộ Nông nghiệp và Môi trường</w:t>
      </w:r>
      <w:r w:rsidR="008509AC" w:rsidRPr="00E650B4">
        <w:rPr>
          <w:rFonts w:eastAsia="Calibri" w:cs="Times New Roman"/>
          <w:spacing w:val="-4"/>
          <w:sz w:val="28"/>
          <w:szCs w:val="28"/>
          <w:lang w:val="fr-FR"/>
        </w:rPr>
        <w:t>.</w:t>
      </w:r>
    </w:p>
    <w:p w14:paraId="3A7B2429" w14:textId="0AED65C4" w:rsidR="00AD1D74" w:rsidRPr="00E650B4" w:rsidRDefault="00185B45" w:rsidP="00CA7E4F">
      <w:pPr>
        <w:pStyle w:val="Heading1"/>
        <w:spacing w:before="120" w:after="120" w:line="259" w:lineRule="auto"/>
        <w:ind w:firstLine="720"/>
        <w:rPr>
          <w:rFonts w:ascii="Times New Roman" w:hAnsi="Times New Roman" w:cs="Times New Roman"/>
          <w:color w:val="auto"/>
          <w:spacing w:val="-2"/>
        </w:rPr>
      </w:pPr>
      <w:bookmarkStart w:id="17" w:name="_Toc237853573"/>
      <w:bookmarkStart w:id="18" w:name="_Toc237870838"/>
      <w:r w:rsidRPr="00E650B4">
        <w:rPr>
          <w:rFonts w:ascii="Times New Roman" w:hAnsi="Times New Roman" w:cs="Times New Roman"/>
          <w:color w:val="auto"/>
          <w:spacing w:val="-2"/>
        </w:rPr>
        <w:t>3. Mục tiêu</w:t>
      </w:r>
      <w:bookmarkEnd w:id="17"/>
      <w:bookmarkEnd w:id="18"/>
    </w:p>
    <w:p w14:paraId="032C305A" w14:textId="058C25C6" w:rsidR="00D95BB1" w:rsidRPr="00E650B4" w:rsidRDefault="00D95BB1" w:rsidP="00CA7E4F">
      <w:pPr>
        <w:pStyle w:val="Heading1"/>
        <w:spacing w:before="120" w:after="120" w:line="259" w:lineRule="auto"/>
        <w:ind w:firstLine="720"/>
        <w:rPr>
          <w:rFonts w:ascii="Times New Roman" w:hAnsi="Times New Roman" w:cs="Times New Roman"/>
          <w:b w:val="0"/>
          <w:color w:val="auto"/>
          <w:spacing w:val="-2"/>
        </w:rPr>
      </w:pPr>
      <w:bookmarkStart w:id="19" w:name="_Toc237853574"/>
      <w:bookmarkStart w:id="20" w:name="_Toc237870839"/>
      <w:r w:rsidRPr="00E650B4">
        <w:rPr>
          <w:rFonts w:ascii="Times New Roman" w:hAnsi="Times New Roman" w:cs="Times New Roman"/>
          <w:b w:val="0"/>
          <w:color w:val="auto"/>
          <w:spacing w:val="-2"/>
        </w:rPr>
        <w:t>3.1. Mục tiêu tổng quát</w:t>
      </w:r>
      <w:bookmarkEnd w:id="19"/>
      <w:bookmarkEnd w:id="20"/>
    </w:p>
    <w:p w14:paraId="3AC74F21" w14:textId="4BC3CE54" w:rsidR="00B62984" w:rsidRPr="00E650B4" w:rsidRDefault="00B62984" w:rsidP="00CA7E4F">
      <w:pPr>
        <w:spacing w:before="120" w:after="120" w:line="259" w:lineRule="auto"/>
        <w:ind w:firstLine="720"/>
        <w:jc w:val="both"/>
        <w:rPr>
          <w:rFonts w:cs="Times New Roman"/>
          <w:sz w:val="28"/>
          <w:szCs w:val="28"/>
        </w:rPr>
      </w:pPr>
      <w:r w:rsidRPr="00E650B4">
        <w:rPr>
          <w:rFonts w:cs="Times New Roman"/>
          <w:sz w:val="28"/>
          <w:szCs w:val="28"/>
        </w:rPr>
        <w:t>Nghiên cứu, làm chủ và chuyển giao các công nghệ then chốt nhằm nâng cao năng suất, chất lượng, giá trị gia tăng và khả năng thích ứng biến đổi khí hậu của ngành muối; hình thành các mô hình sản xuất thông minh, chế biến sâu và kinh tế tuần hoàn tại các vùng muối trọng điểm và nâng cao thu nhập cho người sản xuất.</w:t>
      </w:r>
    </w:p>
    <w:p w14:paraId="0B3369DA" w14:textId="667FB8B9" w:rsidR="00B62984" w:rsidRPr="00E650B4" w:rsidRDefault="00B62984" w:rsidP="00CA7E4F">
      <w:pPr>
        <w:pStyle w:val="Heading1"/>
        <w:spacing w:before="120" w:after="120" w:line="259" w:lineRule="auto"/>
        <w:ind w:firstLine="720"/>
        <w:rPr>
          <w:rFonts w:ascii="Times New Roman" w:hAnsi="Times New Roman" w:cs="Times New Roman"/>
          <w:b w:val="0"/>
          <w:color w:val="auto"/>
          <w:spacing w:val="-2"/>
        </w:rPr>
      </w:pPr>
      <w:bookmarkStart w:id="21" w:name="_Toc237853575"/>
      <w:bookmarkStart w:id="22" w:name="_Toc237870840"/>
      <w:r w:rsidRPr="00E650B4">
        <w:rPr>
          <w:rFonts w:ascii="Times New Roman" w:hAnsi="Times New Roman" w:cs="Times New Roman"/>
          <w:b w:val="0"/>
          <w:color w:val="auto"/>
          <w:spacing w:val="-2"/>
        </w:rPr>
        <w:t>3.2. Mục tiêu cụ thể</w:t>
      </w:r>
      <w:bookmarkEnd w:id="21"/>
      <w:bookmarkEnd w:id="22"/>
    </w:p>
    <w:p w14:paraId="4E7080E6" w14:textId="356BF329" w:rsidR="00B62984" w:rsidRPr="00E650B4" w:rsidRDefault="00B62984" w:rsidP="00CA7E4F">
      <w:pPr>
        <w:spacing w:before="120" w:after="120" w:line="259" w:lineRule="auto"/>
        <w:ind w:firstLine="720"/>
        <w:jc w:val="both"/>
        <w:rPr>
          <w:rFonts w:cs="Times New Roman"/>
          <w:sz w:val="28"/>
          <w:szCs w:val="28"/>
        </w:rPr>
      </w:pPr>
      <w:r w:rsidRPr="00E650B4">
        <w:rPr>
          <w:rFonts w:cs="Times New Roman"/>
          <w:sz w:val="28"/>
          <w:szCs w:val="28"/>
        </w:rPr>
        <w:t>(1) Xây dựng nền tảng dữ liệu, tiêu chuẩn và công cụ số phục vụ quản trị ngành muối.</w:t>
      </w:r>
    </w:p>
    <w:p w14:paraId="4D0DD3F1" w14:textId="0C1AEC8E" w:rsidR="00B62984" w:rsidRPr="00E650B4" w:rsidRDefault="00B62984" w:rsidP="00CA7E4F">
      <w:pPr>
        <w:spacing w:before="120" w:after="120" w:line="259" w:lineRule="auto"/>
        <w:ind w:firstLine="720"/>
        <w:jc w:val="both"/>
        <w:rPr>
          <w:rFonts w:cs="Times New Roman"/>
          <w:sz w:val="28"/>
          <w:szCs w:val="28"/>
        </w:rPr>
      </w:pPr>
      <w:r w:rsidRPr="00E650B4">
        <w:rPr>
          <w:rFonts w:cs="Times New Roman"/>
          <w:sz w:val="28"/>
          <w:szCs w:val="28"/>
        </w:rPr>
        <w:t xml:space="preserve">(2) Làm chủ các công nghệ then chốt về sản xuất năng suất cao, cơ giới hóa, tự động hóa và thích ứng </w:t>
      </w:r>
      <w:r w:rsidR="00D73E9D" w:rsidRPr="00E650B4">
        <w:rPr>
          <w:rFonts w:cs="Times New Roman"/>
          <w:sz w:val="28"/>
          <w:szCs w:val="28"/>
        </w:rPr>
        <w:t>biến đổi khí hậu</w:t>
      </w:r>
      <w:r w:rsidRPr="00E650B4">
        <w:rPr>
          <w:rFonts w:cs="Times New Roman"/>
          <w:sz w:val="28"/>
          <w:szCs w:val="28"/>
        </w:rPr>
        <w:t>.</w:t>
      </w:r>
    </w:p>
    <w:p w14:paraId="26889CF8" w14:textId="3D97265D" w:rsidR="00B62984" w:rsidRPr="00E650B4" w:rsidRDefault="00B62984" w:rsidP="00CA7E4F">
      <w:pPr>
        <w:spacing w:before="120" w:after="120" w:line="259" w:lineRule="auto"/>
        <w:ind w:firstLine="720"/>
        <w:jc w:val="both"/>
        <w:rPr>
          <w:rFonts w:cs="Times New Roman"/>
          <w:sz w:val="28"/>
          <w:szCs w:val="28"/>
        </w:rPr>
      </w:pPr>
      <w:r w:rsidRPr="00E650B4">
        <w:rPr>
          <w:rFonts w:cs="Times New Roman"/>
          <w:sz w:val="28"/>
          <w:szCs w:val="28"/>
        </w:rPr>
        <w:t>(3) Phát triển công nghệ muối công nghiệp, tinh luyện và khai thác giá trị từ nước ót.</w:t>
      </w:r>
    </w:p>
    <w:p w14:paraId="710C94A1" w14:textId="77777777" w:rsidR="00DB1F90" w:rsidRDefault="00B62984" w:rsidP="00DB1F90">
      <w:pPr>
        <w:spacing w:before="120" w:after="120" w:line="259" w:lineRule="auto"/>
        <w:ind w:firstLine="720"/>
        <w:jc w:val="both"/>
        <w:rPr>
          <w:rFonts w:cs="Times New Roman"/>
          <w:sz w:val="28"/>
          <w:szCs w:val="28"/>
        </w:rPr>
      </w:pPr>
      <w:r w:rsidRPr="00E650B4">
        <w:rPr>
          <w:rFonts w:cs="Times New Roman"/>
          <w:sz w:val="28"/>
          <w:szCs w:val="28"/>
        </w:rPr>
        <w:t>(4) Hình thành và thương mại hóa các mô hình đổi mới sáng tạo tại 04 vùng muối trọng điểm.</w:t>
      </w:r>
      <w:bookmarkStart w:id="23" w:name="_Toc237853576"/>
      <w:bookmarkStart w:id="24" w:name="_Toc237870841"/>
    </w:p>
    <w:p w14:paraId="2F249DD1" w14:textId="77777777" w:rsidR="00DB1F90" w:rsidRDefault="005242A0" w:rsidP="00DB1F90">
      <w:pPr>
        <w:spacing w:before="120" w:after="120" w:line="259" w:lineRule="auto"/>
        <w:ind w:firstLine="720"/>
        <w:jc w:val="both"/>
        <w:rPr>
          <w:rFonts w:cs="Times New Roman"/>
          <w:spacing w:val="-2"/>
          <w:sz w:val="28"/>
          <w:szCs w:val="28"/>
        </w:rPr>
      </w:pPr>
      <w:r w:rsidRPr="00DB1F90">
        <w:rPr>
          <w:rFonts w:cs="Times New Roman"/>
          <w:spacing w:val="-2"/>
          <w:sz w:val="28"/>
          <w:szCs w:val="28"/>
        </w:rPr>
        <w:t>4. Nội dung</w:t>
      </w:r>
      <w:r w:rsidR="00F27CAE" w:rsidRPr="00DB1F90">
        <w:rPr>
          <w:rFonts w:cs="Times New Roman"/>
          <w:spacing w:val="-2"/>
          <w:sz w:val="28"/>
          <w:szCs w:val="28"/>
        </w:rPr>
        <w:t>, yêu cầu đối với sản phẩm</w:t>
      </w:r>
      <w:bookmarkStart w:id="25" w:name="_Toc237853577"/>
      <w:bookmarkStart w:id="26" w:name="_Toc237870842"/>
      <w:bookmarkEnd w:id="23"/>
      <w:bookmarkEnd w:id="24"/>
    </w:p>
    <w:p w14:paraId="78080CCF" w14:textId="2AC71A18" w:rsidR="00A67FB5" w:rsidRPr="00DB1F90" w:rsidRDefault="001274CB" w:rsidP="00DB1F90">
      <w:pPr>
        <w:spacing w:before="120" w:after="120" w:line="259" w:lineRule="auto"/>
        <w:ind w:firstLine="720"/>
        <w:jc w:val="both"/>
        <w:rPr>
          <w:rFonts w:cs="Times New Roman"/>
          <w:b/>
          <w:spacing w:val="-10"/>
          <w:sz w:val="28"/>
          <w:szCs w:val="28"/>
        </w:rPr>
      </w:pPr>
      <w:r w:rsidRPr="00DB1F90">
        <w:rPr>
          <w:rFonts w:cs="Times New Roman"/>
          <w:spacing w:val="-10"/>
          <w:sz w:val="28"/>
          <w:szCs w:val="28"/>
        </w:rPr>
        <w:t xml:space="preserve">4.1. </w:t>
      </w:r>
      <w:bookmarkEnd w:id="25"/>
      <w:r w:rsidR="00A67FB5" w:rsidRPr="00DB1F90">
        <w:rPr>
          <w:rFonts w:cs="Times New Roman"/>
          <w:spacing w:val="-10"/>
          <w:sz w:val="28"/>
          <w:szCs w:val="28"/>
        </w:rPr>
        <w:t>Thực hiện điều tra cơ bản, xây dựng cơ sở dữ liệu và quản trị số ngành muối</w:t>
      </w:r>
      <w:bookmarkEnd w:id="26"/>
      <w:r w:rsidR="00A67FB5" w:rsidRPr="00DB1F90">
        <w:rPr>
          <w:rFonts w:cs="Times New Roman"/>
          <w:spacing w:val="-10"/>
          <w:sz w:val="28"/>
          <w:szCs w:val="28"/>
        </w:rPr>
        <w:t xml:space="preserve"> </w:t>
      </w:r>
    </w:p>
    <w:p w14:paraId="6824B26A" w14:textId="3FF4942E" w:rsidR="001274CB" w:rsidRPr="00E650B4" w:rsidRDefault="00F27CAE" w:rsidP="00CA7E4F">
      <w:pPr>
        <w:spacing w:before="120" w:after="120" w:line="259" w:lineRule="auto"/>
        <w:ind w:firstLine="720"/>
        <w:jc w:val="both"/>
        <w:rPr>
          <w:rFonts w:cs="Times New Roman"/>
          <w:sz w:val="28"/>
          <w:szCs w:val="28"/>
        </w:rPr>
      </w:pPr>
      <w:r w:rsidRPr="00E650B4">
        <w:rPr>
          <w:rFonts w:cs="Times New Roman"/>
          <w:sz w:val="28"/>
          <w:szCs w:val="28"/>
        </w:rPr>
        <w:t>a</w:t>
      </w:r>
      <w:r w:rsidR="001274CB" w:rsidRPr="00E650B4">
        <w:rPr>
          <w:rFonts w:cs="Times New Roman"/>
          <w:sz w:val="28"/>
          <w:szCs w:val="28"/>
        </w:rPr>
        <w:t>) Nội dung nghiên cứu</w:t>
      </w:r>
    </w:p>
    <w:p w14:paraId="62DD77CE" w14:textId="1B42EA67" w:rsidR="001274CB" w:rsidRPr="00E650B4" w:rsidRDefault="001274CB" w:rsidP="00CA7E4F">
      <w:pPr>
        <w:spacing w:before="120" w:after="120" w:line="259" w:lineRule="auto"/>
        <w:ind w:firstLine="720"/>
        <w:jc w:val="both"/>
        <w:rPr>
          <w:rFonts w:cs="Times New Roman"/>
          <w:sz w:val="28"/>
          <w:szCs w:val="28"/>
        </w:rPr>
      </w:pPr>
      <w:r w:rsidRPr="00E650B4">
        <w:rPr>
          <w:rFonts w:cs="Times New Roman"/>
          <w:sz w:val="28"/>
          <w:szCs w:val="28"/>
        </w:rPr>
        <w:lastRenderedPageBreak/>
        <w:t>- Điều tra,</w:t>
      </w:r>
      <w:r w:rsidR="00607497" w:rsidRPr="00E650B4">
        <w:rPr>
          <w:rFonts w:cs="Times New Roman"/>
          <w:sz w:val="28"/>
          <w:szCs w:val="28"/>
        </w:rPr>
        <w:t xml:space="preserve"> </w:t>
      </w:r>
      <w:r w:rsidRPr="00E650B4">
        <w:rPr>
          <w:rFonts w:cs="Times New Roman"/>
          <w:sz w:val="28"/>
          <w:szCs w:val="28"/>
        </w:rPr>
        <w:t>cập nhật hiện trạng tài nguyên đất làm muối, vùng sản xuất, điều kiện tự nhiên, thủy văn, khí tượng và môi trường tại các vùng sản xuất muối trọng điểm.</w:t>
      </w:r>
    </w:p>
    <w:p w14:paraId="4445C295" w14:textId="4BEF3606" w:rsidR="001274CB" w:rsidRPr="00E650B4" w:rsidRDefault="001274CB" w:rsidP="00CA7E4F">
      <w:pPr>
        <w:spacing w:before="120" w:after="120" w:line="259" w:lineRule="auto"/>
        <w:ind w:firstLine="720"/>
        <w:jc w:val="both"/>
        <w:rPr>
          <w:rFonts w:cs="Times New Roman"/>
          <w:sz w:val="28"/>
          <w:szCs w:val="28"/>
        </w:rPr>
      </w:pPr>
      <w:r w:rsidRPr="00E650B4">
        <w:rPr>
          <w:rFonts w:cs="Times New Roman"/>
          <w:sz w:val="28"/>
          <w:szCs w:val="28"/>
        </w:rPr>
        <w:t xml:space="preserve">- Xây dựng </w:t>
      </w:r>
      <w:r w:rsidR="002C20AD" w:rsidRPr="00E650B4">
        <w:rPr>
          <w:rFonts w:cs="Times New Roman"/>
          <w:sz w:val="28"/>
          <w:szCs w:val="28"/>
        </w:rPr>
        <w:t>cơ sở dữ liệu ngành muối</w:t>
      </w:r>
      <w:r w:rsidR="00C9730B" w:rsidRPr="00E650B4">
        <w:rPr>
          <w:rFonts w:cs="Times New Roman"/>
          <w:sz w:val="28"/>
          <w:szCs w:val="28"/>
        </w:rPr>
        <w:t>;</w:t>
      </w:r>
      <w:r w:rsidRPr="00E650B4">
        <w:rPr>
          <w:rFonts w:cs="Times New Roman"/>
          <w:sz w:val="28"/>
          <w:szCs w:val="28"/>
        </w:rPr>
        <w:t xml:space="preserve"> kết nối, chia sẻ và đồng bộ dữ liệu giữa trung ương và địa phương.</w:t>
      </w:r>
    </w:p>
    <w:p w14:paraId="0A0DF69A" w14:textId="3388A7BA" w:rsidR="001274CB" w:rsidRPr="00E650B4" w:rsidRDefault="001274CB" w:rsidP="00CA7E4F">
      <w:pPr>
        <w:spacing w:before="120" w:after="120" w:line="259" w:lineRule="auto"/>
        <w:ind w:firstLine="720"/>
        <w:jc w:val="both"/>
        <w:rPr>
          <w:rFonts w:cs="Times New Roman"/>
          <w:sz w:val="28"/>
          <w:szCs w:val="28"/>
        </w:rPr>
      </w:pPr>
      <w:r w:rsidRPr="00E650B4">
        <w:rPr>
          <w:rFonts w:cs="Times New Roman"/>
          <w:sz w:val="28"/>
          <w:szCs w:val="28"/>
        </w:rPr>
        <w:t>- Phát triển nền tảng dữ liệu mở và hệ thống thông tin phục vụ quản lý, điều hành và cung cấp dịch vụ công trong lĩnh vực muối.</w:t>
      </w:r>
    </w:p>
    <w:p w14:paraId="54BA3AED" w14:textId="68D2D8EA" w:rsidR="001274CB" w:rsidRPr="00E650B4" w:rsidRDefault="00F27CAE" w:rsidP="00CA7E4F">
      <w:pPr>
        <w:spacing w:before="120" w:after="120" w:line="259" w:lineRule="auto"/>
        <w:ind w:firstLine="720"/>
        <w:jc w:val="both"/>
        <w:rPr>
          <w:rFonts w:cs="Times New Roman"/>
          <w:sz w:val="28"/>
          <w:szCs w:val="28"/>
        </w:rPr>
      </w:pPr>
      <w:r w:rsidRPr="00E650B4">
        <w:rPr>
          <w:rFonts w:cs="Times New Roman"/>
          <w:sz w:val="28"/>
          <w:szCs w:val="28"/>
        </w:rPr>
        <w:t>b</w:t>
      </w:r>
      <w:r w:rsidR="001274CB" w:rsidRPr="00E650B4">
        <w:rPr>
          <w:rFonts w:cs="Times New Roman"/>
          <w:sz w:val="28"/>
          <w:szCs w:val="28"/>
        </w:rPr>
        <w:t>)</w:t>
      </w:r>
      <w:r w:rsidRPr="00E650B4">
        <w:rPr>
          <w:rFonts w:cs="Times New Roman"/>
          <w:sz w:val="28"/>
          <w:szCs w:val="28"/>
        </w:rPr>
        <w:t xml:space="preserve"> Yêu cầu đối với</w:t>
      </w:r>
      <w:r w:rsidR="001274CB" w:rsidRPr="00E650B4">
        <w:rPr>
          <w:rFonts w:cs="Times New Roman"/>
          <w:sz w:val="28"/>
          <w:szCs w:val="28"/>
        </w:rPr>
        <w:t xml:space="preserve"> </w:t>
      </w:r>
      <w:r w:rsidRPr="00E650B4">
        <w:rPr>
          <w:rFonts w:cs="Times New Roman"/>
          <w:sz w:val="28"/>
          <w:szCs w:val="28"/>
        </w:rPr>
        <w:t>s</w:t>
      </w:r>
      <w:r w:rsidR="001274CB" w:rsidRPr="00E650B4">
        <w:rPr>
          <w:rFonts w:cs="Times New Roman"/>
          <w:sz w:val="28"/>
          <w:szCs w:val="28"/>
        </w:rPr>
        <w:t>ản phẩm dự kiến</w:t>
      </w:r>
    </w:p>
    <w:p w14:paraId="07736CCB" w14:textId="08CE9C02" w:rsidR="001274CB" w:rsidRPr="00E650B4" w:rsidRDefault="001274CB" w:rsidP="00CA7E4F">
      <w:pPr>
        <w:spacing w:before="120" w:after="120" w:line="259" w:lineRule="auto"/>
        <w:ind w:firstLine="720"/>
        <w:jc w:val="both"/>
        <w:rPr>
          <w:rFonts w:cs="Times New Roman"/>
          <w:sz w:val="28"/>
          <w:szCs w:val="28"/>
        </w:rPr>
      </w:pPr>
      <w:r w:rsidRPr="00E650B4">
        <w:rPr>
          <w:rFonts w:cs="Times New Roman"/>
          <w:sz w:val="28"/>
          <w:szCs w:val="28"/>
        </w:rPr>
        <w:t>- Bộ cơ sở dữ liệu</w:t>
      </w:r>
      <w:r w:rsidR="00355F1C" w:rsidRPr="00E650B4">
        <w:rPr>
          <w:rFonts w:cs="Times New Roman"/>
          <w:sz w:val="28"/>
          <w:szCs w:val="28"/>
        </w:rPr>
        <w:t xml:space="preserve"> </w:t>
      </w:r>
      <w:r w:rsidRPr="00E650B4">
        <w:rPr>
          <w:rFonts w:cs="Times New Roman"/>
          <w:sz w:val="28"/>
          <w:szCs w:val="28"/>
        </w:rPr>
        <w:t>về ngành muối.</w:t>
      </w:r>
    </w:p>
    <w:p w14:paraId="7221614A" w14:textId="0E795C77" w:rsidR="001274CB" w:rsidRPr="00E650B4" w:rsidRDefault="001274CB" w:rsidP="00CA7E4F">
      <w:pPr>
        <w:spacing w:before="120" w:after="120" w:line="259" w:lineRule="auto"/>
        <w:ind w:firstLine="720"/>
        <w:jc w:val="both"/>
        <w:rPr>
          <w:rFonts w:cs="Times New Roman"/>
          <w:sz w:val="28"/>
          <w:szCs w:val="28"/>
        </w:rPr>
      </w:pPr>
      <w:r w:rsidRPr="00E650B4">
        <w:rPr>
          <w:rFonts w:cs="Times New Roman"/>
          <w:sz w:val="28"/>
          <w:szCs w:val="28"/>
        </w:rPr>
        <w:t>- Bản đồ số vùng sản xuất muối.</w:t>
      </w:r>
    </w:p>
    <w:p w14:paraId="059E40E8" w14:textId="15E4299A" w:rsidR="001274CB" w:rsidRPr="00E650B4" w:rsidRDefault="001274CB" w:rsidP="00CA7E4F">
      <w:pPr>
        <w:spacing w:before="120" w:after="120" w:line="259" w:lineRule="auto"/>
        <w:ind w:firstLine="720"/>
        <w:jc w:val="both"/>
        <w:rPr>
          <w:rFonts w:cs="Times New Roman"/>
          <w:sz w:val="28"/>
          <w:szCs w:val="28"/>
        </w:rPr>
      </w:pPr>
      <w:r w:rsidRPr="00E650B4">
        <w:rPr>
          <w:rFonts w:cs="Times New Roman"/>
          <w:sz w:val="28"/>
          <w:szCs w:val="28"/>
        </w:rPr>
        <w:t>- Hệ thống thông tin và phần mềm quản lý ngành muối.</w:t>
      </w:r>
    </w:p>
    <w:p w14:paraId="232CC2D9" w14:textId="02E807A6" w:rsidR="001274CB" w:rsidRPr="00E650B4" w:rsidRDefault="001274CB" w:rsidP="00CA7E4F">
      <w:pPr>
        <w:spacing w:before="120" w:after="120" w:line="259" w:lineRule="auto"/>
        <w:ind w:firstLine="720"/>
        <w:jc w:val="both"/>
        <w:rPr>
          <w:rFonts w:cs="Times New Roman"/>
          <w:sz w:val="28"/>
          <w:szCs w:val="28"/>
        </w:rPr>
      </w:pPr>
      <w:r w:rsidRPr="00E650B4">
        <w:rPr>
          <w:rFonts w:cs="Times New Roman"/>
          <w:sz w:val="28"/>
          <w:szCs w:val="28"/>
        </w:rPr>
        <w:t>- Bộ chỉ tiêu và quy trình cập nhật dữ liệu phục vụ quản lý, điều hành và nghiên cứu.</w:t>
      </w:r>
    </w:p>
    <w:p w14:paraId="1A7A2B25" w14:textId="21594FAA" w:rsidR="00F27CAE" w:rsidRPr="00E650B4" w:rsidRDefault="00F27CAE" w:rsidP="00CA7E4F">
      <w:pPr>
        <w:spacing w:before="120" w:after="120" w:line="259" w:lineRule="auto"/>
        <w:ind w:firstLine="720"/>
        <w:jc w:val="both"/>
        <w:rPr>
          <w:rFonts w:cs="Times New Roman"/>
          <w:sz w:val="28"/>
          <w:szCs w:val="28"/>
        </w:rPr>
      </w:pPr>
      <w:r w:rsidRPr="00E650B4">
        <w:rPr>
          <w:rFonts w:cs="Times New Roman"/>
          <w:sz w:val="28"/>
          <w:szCs w:val="28"/>
        </w:rPr>
        <w:t>c) Chỉ tiêu đánh giá</w:t>
      </w:r>
      <w:r w:rsidR="00C40A9C" w:rsidRPr="00E650B4">
        <w:rPr>
          <w:rFonts w:cs="Times New Roman"/>
          <w:sz w:val="28"/>
          <w:szCs w:val="28"/>
        </w:rPr>
        <w:t>: Hoàn thành cơ sở dữ liệu về ngành muối.</w:t>
      </w:r>
    </w:p>
    <w:p w14:paraId="314697FB" w14:textId="5722D468" w:rsidR="00AF5AC6" w:rsidRPr="00E650B4" w:rsidRDefault="002C3C86" w:rsidP="00CA7E4F">
      <w:pPr>
        <w:pStyle w:val="Heading1"/>
        <w:spacing w:before="120" w:after="120" w:line="259" w:lineRule="auto"/>
        <w:ind w:firstLine="720"/>
        <w:rPr>
          <w:rFonts w:ascii="Times New Roman" w:hAnsi="Times New Roman" w:cs="Times New Roman"/>
          <w:b w:val="0"/>
          <w:color w:val="auto"/>
          <w:spacing w:val="-2"/>
        </w:rPr>
      </w:pPr>
      <w:bookmarkStart w:id="27" w:name="_Toc237853579"/>
      <w:bookmarkStart w:id="28" w:name="_Toc237870843"/>
      <w:r w:rsidRPr="00E650B4">
        <w:rPr>
          <w:rFonts w:ascii="Times New Roman" w:hAnsi="Times New Roman" w:cs="Times New Roman"/>
          <w:b w:val="0"/>
          <w:color w:val="auto"/>
          <w:spacing w:val="-2"/>
        </w:rPr>
        <w:t>4.</w:t>
      </w:r>
      <w:r w:rsidR="00AF5AC6" w:rsidRPr="00E650B4">
        <w:rPr>
          <w:rFonts w:ascii="Times New Roman" w:hAnsi="Times New Roman" w:cs="Times New Roman"/>
          <w:b w:val="0"/>
          <w:color w:val="auto"/>
          <w:spacing w:val="-2"/>
        </w:rPr>
        <w:t>2. Xây dựng tiêu chuẩn, quy chuẩn kỹ thuật, quản lý chất lượng</w:t>
      </w:r>
      <w:bookmarkEnd w:id="27"/>
      <w:bookmarkEnd w:id="28"/>
    </w:p>
    <w:p w14:paraId="7C41437C" w14:textId="77777777" w:rsidR="00AF5AC6" w:rsidRPr="00E650B4" w:rsidRDefault="00AF5AC6" w:rsidP="00CA7E4F">
      <w:pPr>
        <w:spacing w:before="120" w:after="120" w:line="259" w:lineRule="auto"/>
        <w:ind w:firstLine="720"/>
        <w:jc w:val="both"/>
        <w:rPr>
          <w:rFonts w:cs="Times New Roman"/>
          <w:sz w:val="28"/>
          <w:szCs w:val="28"/>
        </w:rPr>
      </w:pPr>
      <w:r w:rsidRPr="00E650B4">
        <w:rPr>
          <w:rFonts w:cs="Times New Roman"/>
          <w:sz w:val="28"/>
          <w:szCs w:val="28"/>
        </w:rPr>
        <w:t>a) Nội dung nghiên cứu</w:t>
      </w:r>
    </w:p>
    <w:p w14:paraId="6EC6DAF0" w14:textId="1778C40A" w:rsidR="00AF5AC6" w:rsidRPr="00E650B4" w:rsidRDefault="00AF5AC6" w:rsidP="00CA7E4F">
      <w:pPr>
        <w:spacing w:before="120" w:after="120" w:line="259" w:lineRule="auto"/>
        <w:ind w:firstLine="720"/>
        <w:jc w:val="both"/>
        <w:rPr>
          <w:rFonts w:cs="Times New Roman"/>
          <w:sz w:val="28"/>
          <w:szCs w:val="28"/>
        </w:rPr>
      </w:pPr>
      <w:r w:rsidRPr="00E650B4">
        <w:rPr>
          <w:rFonts w:cs="Times New Roman"/>
          <w:sz w:val="28"/>
          <w:szCs w:val="28"/>
        </w:rPr>
        <w:t>- Rà soát, cập nhật và hoàn thiện hệ thống tiêu chuẩn</w:t>
      </w:r>
      <w:r w:rsidR="00113E76" w:rsidRPr="00E650B4">
        <w:rPr>
          <w:rFonts w:cs="Times New Roman"/>
          <w:sz w:val="28"/>
          <w:szCs w:val="28"/>
        </w:rPr>
        <w:t>, quy chuẩn kỹ thuật</w:t>
      </w:r>
      <w:r w:rsidRPr="00E650B4">
        <w:rPr>
          <w:rFonts w:cs="Times New Roman"/>
          <w:sz w:val="28"/>
          <w:szCs w:val="28"/>
        </w:rPr>
        <w:t xml:space="preserve"> quốc gia đối với sản phẩm muối.</w:t>
      </w:r>
    </w:p>
    <w:p w14:paraId="5DCA22CB" w14:textId="77777777" w:rsidR="00AF5AC6" w:rsidRPr="00E650B4" w:rsidRDefault="00AF5AC6" w:rsidP="00CA7E4F">
      <w:pPr>
        <w:spacing w:before="120" w:after="120" w:line="259" w:lineRule="auto"/>
        <w:ind w:firstLine="720"/>
        <w:jc w:val="both"/>
        <w:rPr>
          <w:rFonts w:cs="Times New Roman"/>
          <w:sz w:val="28"/>
          <w:szCs w:val="28"/>
        </w:rPr>
      </w:pPr>
      <w:r w:rsidRPr="00E650B4">
        <w:rPr>
          <w:rFonts w:cs="Times New Roman"/>
          <w:sz w:val="28"/>
          <w:szCs w:val="28"/>
        </w:rPr>
        <w:t>- Xây dựng các tiêu chuẩn/quy chuẩn quốc gia về các sản phẩm muối và quản lý chất lượng sản phẩm muối.</w:t>
      </w:r>
    </w:p>
    <w:p w14:paraId="278859E2" w14:textId="77777777" w:rsidR="00AF5AC6" w:rsidRPr="00E650B4" w:rsidRDefault="00AF5AC6" w:rsidP="00CA7E4F">
      <w:pPr>
        <w:spacing w:before="120" w:after="120" w:line="259" w:lineRule="auto"/>
        <w:ind w:firstLine="720"/>
        <w:jc w:val="both"/>
        <w:rPr>
          <w:rFonts w:cs="Times New Roman"/>
          <w:sz w:val="28"/>
          <w:szCs w:val="28"/>
        </w:rPr>
      </w:pPr>
      <w:r w:rsidRPr="00E650B4">
        <w:rPr>
          <w:rFonts w:cs="Times New Roman"/>
          <w:sz w:val="28"/>
          <w:szCs w:val="28"/>
        </w:rPr>
        <w:t>b) Yêu cầu đối với sản phẩm dự kiến</w:t>
      </w:r>
    </w:p>
    <w:p w14:paraId="34ED029A" w14:textId="4C31D49A" w:rsidR="00AF5AC6" w:rsidRPr="00E650B4" w:rsidRDefault="00AF5AC6" w:rsidP="00CA7E4F">
      <w:pPr>
        <w:spacing w:before="120" w:after="120" w:line="259" w:lineRule="auto"/>
        <w:ind w:firstLine="720"/>
        <w:jc w:val="both"/>
        <w:rPr>
          <w:rFonts w:cs="Times New Roman"/>
          <w:sz w:val="28"/>
          <w:szCs w:val="28"/>
        </w:rPr>
      </w:pPr>
      <w:r w:rsidRPr="00E650B4">
        <w:rPr>
          <w:rFonts w:cs="Times New Roman"/>
          <w:sz w:val="28"/>
          <w:szCs w:val="28"/>
        </w:rPr>
        <w:t>- Bộ tiêu chuẩn và quy chuẩn kỹ thuật đối với các sản phẩm muối</w:t>
      </w:r>
      <w:r w:rsidR="006E4016" w:rsidRPr="00E650B4">
        <w:rPr>
          <w:rFonts w:cs="Times New Roman"/>
          <w:sz w:val="28"/>
          <w:szCs w:val="28"/>
        </w:rPr>
        <w:t>;</w:t>
      </w:r>
    </w:p>
    <w:p w14:paraId="03899D13" w14:textId="77777777" w:rsidR="00AF5AC6" w:rsidRPr="00E650B4" w:rsidRDefault="00AF5AC6" w:rsidP="00CA7E4F">
      <w:pPr>
        <w:spacing w:before="120" w:after="120" w:line="259" w:lineRule="auto"/>
        <w:ind w:firstLine="720"/>
        <w:jc w:val="both"/>
        <w:rPr>
          <w:rFonts w:cs="Times New Roman"/>
          <w:sz w:val="28"/>
          <w:szCs w:val="28"/>
        </w:rPr>
      </w:pPr>
      <w:r w:rsidRPr="00E650B4">
        <w:rPr>
          <w:rFonts w:cs="Times New Roman"/>
          <w:sz w:val="28"/>
          <w:szCs w:val="28"/>
        </w:rPr>
        <w:t>- Hệ thống tiêu chuẩn đối với vùng nguyên liệu.</w:t>
      </w:r>
    </w:p>
    <w:p w14:paraId="515B8E2F" w14:textId="77777777" w:rsidR="00AF5AC6" w:rsidRPr="00E650B4" w:rsidRDefault="00AF5AC6" w:rsidP="00CA7E4F">
      <w:pPr>
        <w:spacing w:before="120" w:after="120" w:line="259" w:lineRule="auto"/>
        <w:ind w:firstLine="720"/>
        <w:jc w:val="both"/>
        <w:rPr>
          <w:rFonts w:cs="Times New Roman"/>
          <w:sz w:val="28"/>
          <w:szCs w:val="28"/>
        </w:rPr>
      </w:pPr>
      <w:r w:rsidRPr="00E650B4">
        <w:rPr>
          <w:rFonts w:cs="Times New Roman"/>
          <w:sz w:val="28"/>
          <w:szCs w:val="28"/>
        </w:rPr>
        <w:t>c) Chỉ tiêu đánh giá: Hệ thống tiêu chuẩn, quy chuẩn kỹ thuật được rà soát, xây dựng và hoàn thiện đáp ứng yêu cầu quản lý và hội nhập.</w:t>
      </w:r>
    </w:p>
    <w:p w14:paraId="3986D495" w14:textId="0D52385A" w:rsidR="005A2D67" w:rsidRPr="00E650B4" w:rsidRDefault="001274CB" w:rsidP="00CA7E4F">
      <w:pPr>
        <w:pStyle w:val="Heading1"/>
        <w:spacing w:before="120" w:after="120" w:line="259" w:lineRule="auto"/>
        <w:ind w:firstLine="720"/>
        <w:rPr>
          <w:rFonts w:ascii="Times New Roman" w:hAnsi="Times New Roman" w:cs="Times New Roman"/>
          <w:b w:val="0"/>
          <w:color w:val="auto"/>
          <w:spacing w:val="-2"/>
        </w:rPr>
      </w:pPr>
      <w:bookmarkStart w:id="29" w:name="_Toc237853580"/>
      <w:bookmarkStart w:id="30" w:name="_Toc237870844"/>
      <w:r w:rsidRPr="00E650B4">
        <w:rPr>
          <w:rFonts w:ascii="Times New Roman" w:hAnsi="Times New Roman" w:cs="Times New Roman"/>
          <w:b w:val="0"/>
          <w:color w:val="auto"/>
          <w:spacing w:val="-2"/>
        </w:rPr>
        <w:t>4.</w:t>
      </w:r>
      <w:r w:rsidR="002C3C86" w:rsidRPr="00E650B4">
        <w:rPr>
          <w:rFonts w:ascii="Times New Roman" w:hAnsi="Times New Roman" w:cs="Times New Roman"/>
          <w:b w:val="0"/>
          <w:color w:val="auto"/>
          <w:spacing w:val="-2"/>
        </w:rPr>
        <w:t>3</w:t>
      </w:r>
      <w:r w:rsidRPr="00E650B4">
        <w:rPr>
          <w:rFonts w:ascii="Times New Roman" w:hAnsi="Times New Roman" w:cs="Times New Roman"/>
          <w:b w:val="0"/>
          <w:color w:val="auto"/>
          <w:spacing w:val="-2"/>
        </w:rPr>
        <w:t>.</w:t>
      </w:r>
      <w:r w:rsidR="005A2D67" w:rsidRPr="00E650B4">
        <w:rPr>
          <w:rFonts w:ascii="Times New Roman" w:hAnsi="Times New Roman" w:cs="Times New Roman"/>
          <w:b w:val="0"/>
          <w:color w:val="auto"/>
          <w:spacing w:val="-2"/>
        </w:rPr>
        <w:t xml:space="preserve"> </w:t>
      </w:r>
      <w:bookmarkEnd w:id="29"/>
      <w:r w:rsidR="002C3C86" w:rsidRPr="00E650B4">
        <w:rPr>
          <w:rFonts w:ascii="Times New Roman" w:hAnsi="Times New Roman" w:cs="Times New Roman"/>
          <w:b w:val="0"/>
          <w:color w:val="auto"/>
        </w:rPr>
        <w:t>Nghiên cứu làm chủ các công nghệ then chốt về sản xuất năng suất cao, cơ giới hóa, tự động hóa và thích ứng biến đổi khí hậu.</w:t>
      </w:r>
      <w:bookmarkEnd w:id="30"/>
    </w:p>
    <w:p w14:paraId="2847B10D" w14:textId="3DF428FE" w:rsidR="001274CB" w:rsidRPr="00E650B4" w:rsidRDefault="00F27CAE" w:rsidP="00CA7E4F">
      <w:pPr>
        <w:pStyle w:val="Heading1"/>
        <w:spacing w:before="120" w:after="120" w:line="259" w:lineRule="auto"/>
        <w:ind w:firstLine="720"/>
        <w:rPr>
          <w:rFonts w:ascii="Times New Roman" w:hAnsi="Times New Roman" w:cs="Times New Roman"/>
          <w:b w:val="0"/>
          <w:color w:val="auto"/>
          <w:spacing w:val="-2"/>
        </w:rPr>
      </w:pPr>
      <w:bookmarkStart w:id="31" w:name="_Toc237853581"/>
      <w:bookmarkStart w:id="32" w:name="_Toc237870845"/>
      <w:r w:rsidRPr="00E650B4">
        <w:rPr>
          <w:rFonts w:ascii="Times New Roman" w:hAnsi="Times New Roman" w:cs="Times New Roman"/>
          <w:b w:val="0"/>
          <w:color w:val="auto"/>
          <w:spacing w:val="-2"/>
        </w:rPr>
        <w:t>a</w:t>
      </w:r>
      <w:r w:rsidR="001274CB" w:rsidRPr="00E650B4">
        <w:rPr>
          <w:rFonts w:ascii="Times New Roman" w:hAnsi="Times New Roman" w:cs="Times New Roman"/>
          <w:b w:val="0"/>
          <w:color w:val="auto"/>
          <w:spacing w:val="-2"/>
        </w:rPr>
        <w:t>) Nội dung nghiên cứu</w:t>
      </w:r>
      <w:bookmarkEnd w:id="31"/>
      <w:bookmarkEnd w:id="32"/>
    </w:p>
    <w:p w14:paraId="616016F0" w14:textId="03B7C74E" w:rsidR="001274CB" w:rsidRPr="00E650B4" w:rsidRDefault="001274CB" w:rsidP="00CA7E4F">
      <w:pPr>
        <w:spacing w:before="120" w:after="120" w:line="259" w:lineRule="auto"/>
        <w:ind w:firstLine="720"/>
        <w:jc w:val="both"/>
        <w:rPr>
          <w:rFonts w:cs="Times New Roman"/>
          <w:sz w:val="28"/>
          <w:szCs w:val="28"/>
        </w:rPr>
      </w:pPr>
      <w:r w:rsidRPr="00E650B4">
        <w:rPr>
          <w:rFonts w:cs="Times New Roman"/>
          <w:sz w:val="28"/>
          <w:szCs w:val="28"/>
        </w:rPr>
        <w:t>- Nghiên cứu, hoàn thiện công nghệ sản xuất muối trên nền vật liệu HDPE</w:t>
      </w:r>
      <w:r w:rsidR="00DB63D6" w:rsidRPr="00E650B4">
        <w:rPr>
          <w:rFonts w:cs="Times New Roman"/>
          <w:sz w:val="28"/>
          <w:szCs w:val="28"/>
        </w:rPr>
        <w:t>.</w:t>
      </w:r>
    </w:p>
    <w:p w14:paraId="0C484123" w14:textId="5F2A7A5A" w:rsidR="00DB63D6" w:rsidRPr="00E650B4" w:rsidRDefault="00DB63D6" w:rsidP="00CA7E4F">
      <w:pPr>
        <w:spacing w:before="120" w:after="120" w:line="259" w:lineRule="auto"/>
        <w:ind w:firstLine="720"/>
        <w:jc w:val="both"/>
        <w:rPr>
          <w:rFonts w:cs="Times New Roman"/>
          <w:sz w:val="28"/>
          <w:szCs w:val="28"/>
        </w:rPr>
      </w:pPr>
      <w:r w:rsidRPr="00E650B4">
        <w:rPr>
          <w:rFonts w:cs="Times New Roman"/>
          <w:sz w:val="28"/>
          <w:szCs w:val="28"/>
        </w:rPr>
        <w:t xml:space="preserve">- </w:t>
      </w:r>
      <w:r w:rsidR="007B446B" w:rsidRPr="00E650B4">
        <w:rPr>
          <w:rFonts w:cs="Times New Roman"/>
          <w:sz w:val="28"/>
          <w:szCs w:val="28"/>
        </w:rPr>
        <w:t>Nghiên cứu h</w:t>
      </w:r>
      <w:r w:rsidRPr="00E650B4">
        <w:rPr>
          <w:rFonts w:cs="Times New Roman"/>
          <w:sz w:val="28"/>
          <w:szCs w:val="28"/>
        </w:rPr>
        <w:t>oàn thiện một gói công nghệ cơ giới hóa trong sản xuất muối đạt năng xuất cao, giảm chi ph</w:t>
      </w:r>
      <w:r w:rsidR="00AC2087" w:rsidRPr="00E650B4">
        <w:rPr>
          <w:rFonts w:cs="Times New Roman"/>
          <w:sz w:val="28"/>
          <w:szCs w:val="28"/>
        </w:rPr>
        <w:t>í</w:t>
      </w:r>
      <w:r w:rsidRPr="00E650B4">
        <w:rPr>
          <w:rFonts w:cs="Times New Roman"/>
          <w:sz w:val="28"/>
          <w:szCs w:val="28"/>
        </w:rPr>
        <w:t>.</w:t>
      </w:r>
    </w:p>
    <w:p w14:paraId="4BA20000" w14:textId="754E670D" w:rsidR="00DB63D6" w:rsidRPr="00E650B4" w:rsidRDefault="001274CB" w:rsidP="00CA7E4F">
      <w:pPr>
        <w:spacing w:before="120" w:after="120" w:line="259" w:lineRule="auto"/>
        <w:ind w:firstLine="720"/>
        <w:jc w:val="both"/>
        <w:rPr>
          <w:rFonts w:cs="Times New Roman"/>
          <w:sz w:val="28"/>
          <w:szCs w:val="28"/>
        </w:rPr>
      </w:pPr>
      <w:r w:rsidRPr="00E650B4">
        <w:rPr>
          <w:rFonts w:cs="Times New Roman"/>
          <w:sz w:val="28"/>
          <w:szCs w:val="28"/>
        </w:rPr>
        <w:lastRenderedPageBreak/>
        <w:t>- Phát triển công nghệ sản xuất muối thích ứng với biến đổi khí hậu; nghiên cứu giải pháp sử dụng hiệu quả nước biển, tiết kiệm năng lượng và giảm phát thải.</w:t>
      </w:r>
      <w:r w:rsidR="00CE7A59" w:rsidRPr="00E650B4">
        <w:rPr>
          <w:rFonts w:cs="Times New Roman"/>
          <w:sz w:val="28"/>
          <w:szCs w:val="28"/>
        </w:rPr>
        <w:t xml:space="preserve"> </w:t>
      </w:r>
      <w:r w:rsidRPr="00E650B4">
        <w:rPr>
          <w:rFonts w:cs="Times New Roman"/>
          <w:sz w:val="28"/>
          <w:szCs w:val="28"/>
        </w:rPr>
        <w:t>Ứng dụng công nghệ số, trí tuệ nhân tạo, Internet vạn vật và hệ thống cảm biến trong giám sát</w:t>
      </w:r>
      <w:r w:rsidR="00DE518B" w:rsidRPr="00E650B4">
        <w:rPr>
          <w:rFonts w:cs="Times New Roman"/>
          <w:sz w:val="28"/>
          <w:szCs w:val="28"/>
        </w:rPr>
        <w:t xml:space="preserve"> </w:t>
      </w:r>
      <w:r w:rsidRPr="00E650B4">
        <w:rPr>
          <w:rFonts w:cs="Times New Roman"/>
          <w:sz w:val="28"/>
          <w:szCs w:val="28"/>
        </w:rPr>
        <w:t>môi trường, dự báo thời tiết, điều hành sản xuất và tối ưu hóa quy trình sản xuất</w:t>
      </w:r>
      <w:r w:rsidR="00DB63D6" w:rsidRPr="00E650B4">
        <w:rPr>
          <w:rFonts w:cs="Times New Roman"/>
          <w:sz w:val="28"/>
          <w:szCs w:val="28"/>
        </w:rPr>
        <w:t xml:space="preserve"> (Dự báo sản xuấ</w:t>
      </w:r>
      <w:r w:rsidR="00CA7E4F" w:rsidRPr="00E650B4">
        <w:rPr>
          <w:rFonts w:cs="Times New Roman"/>
          <w:sz w:val="28"/>
          <w:szCs w:val="28"/>
        </w:rPr>
        <w:t>t</w:t>
      </w:r>
      <w:r w:rsidR="00DB63D6" w:rsidRPr="00E650B4">
        <w:rPr>
          <w:rFonts w:cs="Times New Roman"/>
          <w:sz w:val="28"/>
          <w:szCs w:val="28"/>
        </w:rPr>
        <w:t xml:space="preserve"> cần dự báo chính xác: mưa, nắng, gió, thủy triều, độ mặn, thời gian kết tinh; điều hành nước tự động hỗ trợ: lấy nước → cô đặc → chuyển ô → kết tinh → thu hoạch; quản lý vùng muối theo dõi: diện tích, năng suất, sản lượng, tình trạng đồng muối, biến động đất muối; truy xuất nguồn gốc từ: ô muối → HTX/hộ sản xuất → thu hoạch → sơ chế → chế biến → sản phẩm cuối cùng).</w:t>
      </w:r>
    </w:p>
    <w:p w14:paraId="139111EA" w14:textId="4F348B6E" w:rsidR="001274CB" w:rsidRPr="00E650B4" w:rsidRDefault="00F27CAE" w:rsidP="00CA7E4F">
      <w:pPr>
        <w:pStyle w:val="Heading1"/>
        <w:spacing w:before="120" w:after="120" w:line="259" w:lineRule="auto"/>
        <w:ind w:firstLine="720"/>
        <w:rPr>
          <w:rFonts w:ascii="Times New Roman" w:hAnsi="Times New Roman" w:cs="Times New Roman"/>
          <w:b w:val="0"/>
          <w:color w:val="auto"/>
          <w:spacing w:val="-2"/>
        </w:rPr>
      </w:pPr>
      <w:bookmarkStart w:id="33" w:name="_Toc237853582"/>
      <w:bookmarkStart w:id="34" w:name="_Toc237870846"/>
      <w:r w:rsidRPr="00E650B4">
        <w:rPr>
          <w:rFonts w:ascii="Times New Roman" w:hAnsi="Times New Roman" w:cs="Times New Roman"/>
          <w:b w:val="0"/>
          <w:color w:val="auto"/>
          <w:spacing w:val="-2"/>
        </w:rPr>
        <w:t>b</w:t>
      </w:r>
      <w:r w:rsidR="001274CB" w:rsidRPr="00E650B4">
        <w:rPr>
          <w:rFonts w:ascii="Times New Roman" w:hAnsi="Times New Roman" w:cs="Times New Roman"/>
          <w:b w:val="0"/>
          <w:color w:val="auto"/>
          <w:spacing w:val="-2"/>
        </w:rPr>
        <w:t xml:space="preserve">) </w:t>
      </w:r>
      <w:r w:rsidRPr="00E650B4">
        <w:rPr>
          <w:rFonts w:ascii="Times New Roman" w:hAnsi="Times New Roman" w:cs="Times New Roman"/>
          <w:b w:val="0"/>
          <w:color w:val="auto"/>
          <w:spacing w:val="-2"/>
        </w:rPr>
        <w:t>Yêu cầu đối với s</w:t>
      </w:r>
      <w:r w:rsidR="001274CB" w:rsidRPr="00E650B4">
        <w:rPr>
          <w:rFonts w:ascii="Times New Roman" w:hAnsi="Times New Roman" w:cs="Times New Roman"/>
          <w:b w:val="0"/>
          <w:color w:val="auto"/>
          <w:spacing w:val="-2"/>
        </w:rPr>
        <w:t>ản phẩm dự kiến</w:t>
      </w:r>
      <w:bookmarkEnd w:id="33"/>
      <w:bookmarkEnd w:id="34"/>
    </w:p>
    <w:p w14:paraId="3F68ED23" w14:textId="0D26F54A" w:rsidR="001274CB" w:rsidRPr="00E650B4" w:rsidRDefault="001274CB" w:rsidP="00CA7E4F">
      <w:pPr>
        <w:spacing w:before="120" w:after="120" w:line="259" w:lineRule="auto"/>
        <w:ind w:firstLine="720"/>
        <w:jc w:val="both"/>
        <w:rPr>
          <w:rFonts w:cs="Times New Roman"/>
          <w:sz w:val="28"/>
          <w:szCs w:val="28"/>
        </w:rPr>
      </w:pPr>
      <w:r w:rsidRPr="00E650B4">
        <w:rPr>
          <w:rFonts w:cs="Times New Roman"/>
          <w:sz w:val="28"/>
          <w:szCs w:val="28"/>
        </w:rPr>
        <w:t>- Quy trình công nghệ sản xuất muối tiên tiến.</w:t>
      </w:r>
    </w:p>
    <w:p w14:paraId="375E3B38" w14:textId="5A638EEA" w:rsidR="001274CB" w:rsidRPr="00E650B4" w:rsidRDefault="001274CB" w:rsidP="00CA7E4F">
      <w:pPr>
        <w:spacing w:before="120" w:after="120" w:line="259" w:lineRule="auto"/>
        <w:ind w:firstLine="720"/>
        <w:jc w:val="both"/>
        <w:rPr>
          <w:rFonts w:cs="Times New Roman"/>
          <w:sz w:val="28"/>
          <w:szCs w:val="28"/>
        </w:rPr>
      </w:pPr>
      <w:r w:rsidRPr="00E650B4">
        <w:rPr>
          <w:rFonts w:cs="Times New Roman"/>
          <w:sz w:val="28"/>
          <w:szCs w:val="28"/>
        </w:rPr>
        <w:t>- Thiết bị và dây chuyền cơ giới hóa, tự động hóa.</w:t>
      </w:r>
    </w:p>
    <w:p w14:paraId="3512B593" w14:textId="03F2A3C1" w:rsidR="001274CB" w:rsidRPr="00E650B4" w:rsidRDefault="001274CB" w:rsidP="00CA7E4F">
      <w:pPr>
        <w:spacing w:before="120" w:after="120" w:line="259" w:lineRule="auto"/>
        <w:ind w:firstLine="720"/>
        <w:jc w:val="both"/>
        <w:rPr>
          <w:rFonts w:cs="Times New Roman"/>
          <w:sz w:val="28"/>
          <w:szCs w:val="28"/>
        </w:rPr>
      </w:pPr>
      <w:r w:rsidRPr="00E650B4">
        <w:rPr>
          <w:rFonts w:cs="Times New Roman"/>
          <w:sz w:val="28"/>
          <w:szCs w:val="28"/>
        </w:rPr>
        <w:t>- Mô hình trình diễn công nghệ.</w:t>
      </w:r>
    </w:p>
    <w:p w14:paraId="29CCA743" w14:textId="2DD5EC8E" w:rsidR="001274CB" w:rsidRPr="00E650B4" w:rsidRDefault="001274CB" w:rsidP="00CA7E4F">
      <w:pPr>
        <w:spacing w:before="120" w:after="120" w:line="259" w:lineRule="auto"/>
        <w:ind w:firstLine="720"/>
        <w:jc w:val="both"/>
        <w:rPr>
          <w:rFonts w:cs="Times New Roman"/>
          <w:sz w:val="28"/>
          <w:szCs w:val="28"/>
        </w:rPr>
      </w:pPr>
      <w:r w:rsidRPr="00E650B4">
        <w:rPr>
          <w:rFonts w:cs="Times New Roman"/>
          <w:sz w:val="28"/>
          <w:szCs w:val="28"/>
        </w:rPr>
        <w:t>- Bộ hướng dẫn kỹ thuật và quy trình vận hành công nghệ.</w:t>
      </w:r>
    </w:p>
    <w:p w14:paraId="1153C573" w14:textId="6C7D3A66" w:rsidR="00124F3F" w:rsidRPr="00E650B4" w:rsidRDefault="00F27CAE" w:rsidP="00CA7E4F">
      <w:pPr>
        <w:pStyle w:val="Heading1"/>
        <w:spacing w:before="120" w:after="120" w:line="259" w:lineRule="auto"/>
        <w:ind w:firstLine="720"/>
        <w:rPr>
          <w:rFonts w:ascii="Times New Roman" w:hAnsi="Times New Roman" w:cs="Times New Roman"/>
          <w:b w:val="0"/>
          <w:color w:val="auto"/>
          <w:spacing w:val="-2"/>
        </w:rPr>
      </w:pPr>
      <w:bookmarkStart w:id="35" w:name="_Toc237853583"/>
      <w:bookmarkStart w:id="36" w:name="_Toc237870847"/>
      <w:r w:rsidRPr="00E650B4">
        <w:rPr>
          <w:rFonts w:ascii="Times New Roman" w:hAnsi="Times New Roman" w:cs="Times New Roman"/>
          <w:b w:val="0"/>
          <w:color w:val="auto"/>
          <w:spacing w:val="-2"/>
        </w:rPr>
        <w:t>c) Chỉ tiêu đánh giá</w:t>
      </w:r>
      <w:r w:rsidR="00124F3F" w:rsidRPr="00E650B4">
        <w:rPr>
          <w:rFonts w:ascii="Times New Roman" w:hAnsi="Times New Roman" w:cs="Times New Roman"/>
          <w:b w:val="0"/>
          <w:color w:val="auto"/>
          <w:spacing w:val="-2"/>
        </w:rPr>
        <w:t>: Các quy trình công nghệ, thiết bị và mô hình trình diễn được xây dựng (Theo danh mục nhiệm vụ của Chương trình).</w:t>
      </w:r>
      <w:bookmarkEnd w:id="35"/>
      <w:bookmarkEnd w:id="36"/>
    </w:p>
    <w:p w14:paraId="6933DED6" w14:textId="77777777" w:rsidR="009964E2" w:rsidRPr="00E650B4" w:rsidRDefault="001274CB" w:rsidP="009964E2">
      <w:pPr>
        <w:pStyle w:val="Heading1"/>
        <w:spacing w:before="120" w:after="120" w:line="259" w:lineRule="auto"/>
        <w:ind w:firstLine="720"/>
        <w:rPr>
          <w:rFonts w:ascii="Times New Roman" w:hAnsi="Times New Roman" w:cs="Times New Roman"/>
          <w:b w:val="0"/>
          <w:color w:val="auto"/>
        </w:rPr>
      </w:pPr>
      <w:bookmarkStart w:id="37" w:name="_Toc237853584"/>
      <w:bookmarkStart w:id="38" w:name="_Toc237870848"/>
      <w:r w:rsidRPr="00E650B4">
        <w:rPr>
          <w:rFonts w:ascii="Times New Roman" w:hAnsi="Times New Roman" w:cs="Times New Roman"/>
          <w:b w:val="0"/>
          <w:color w:val="auto"/>
          <w:spacing w:val="-2"/>
        </w:rPr>
        <w:t>4.</w:t>
      </w:r>
      <w:r w:rsidR="009964E2" w:rsidRPr="00E650B4">
        <w:rPr>
          <w:rFonts w:ascii="Times New Roman" w:hAnsi="Times New Roman" w:cs="Times New Roman"/>
          <w:b w:val="0"/>
          <w:color w:val="auto"/>
          <w:spacing w:val="-2"/>
        </w:rPr>
        <w:t>4</w:t>
      </w:r>
      <w:r w:rsidRPr="00E650B4">
        <w:rPr>
          <w:rFonts w:ascii="Times New Roman" w:hAnsi="Times New Roman" w:cs="Times New Roman"/>
          <w:b w:val="0"/>
          <w:color w:val="auto"/>
          <w:spacing w:val="-2"/>
        </w:rPr>
        <w:t>.</w:t>
      </w:r>
      <w:bookmarkStart w:id="39" w:name="_Toc237853586"/>
      <w:bookmarkEnd w:id="37"/>
      <w:r w:rsidR="009964E2" w:rsidRPr="00E650B4">
        <w:rPr>
          <w:rFonts w:ascii="Times New Roman" w:hAnsi="Times New Roman" w:cs="Times New Roman"/>
          <w:b w:val="0"/>
          <w:color w:val="auto"/>
          <w:spacing w:val="-2"/>
        </w:rPr>
        <w:t xml:space="preserve"> Nghiên cứu p</w:t>
      </w:r>
      <w:r w:rsidR="009964E2" w:rsidRPr="00E650B4">
        <w:rPr>
          <w:rFonts w:ascii="Times New Roman" w:hAnsi="Times New Roman" w:cs="Times New Roman"/>
          <w:b w:val="0"/>
          <w:color w:val="auto"/>
        </w:rPr>
        <w:t>hát triển công nghệ muối công nghiệp, tinh luyện và khai thác giá trị từ nước ót</w:t>
      </w:r>
      <w:bookmarkEnd w:id="38"/>
    </w:p>
    <w:p w14:paraId="6D458AA5" w14:textId="05F8A9DD" w:rsidR="001274CB" w:rsidRPr="00E650B4" w:rsidRDefault="009964E2" w:rsidP="009964E2">
      <w:pPr>
        <w:pStyle w:val="Heading1"/>
        <w:spacing w:before="120" w:after="120" w:line="259" w:lineRule="auto"/>
        <w:ind w:firstLine="720"/>
        <w:rPr>
          <w:rFonts w:ascii="Times New Roman" w:hAnsi="Times New Roman" w:cs="Times New Roman"/>
          <w:b w:val="0"/>
          <w:color w:val="auto"/>
          <w:spacing w:val="-2"/>
        </w:rPr>
      </w:pPr>
      <w:r w:rsidRPr="00E650B4">
        <w:rPr>
          <w:rFonts w:ascii="Times New Roman" w:hAnsi="Times New Roman" w:cs="Times New Roman"/>
          <w:b w:val="0"/>
          <w:color w:val="auto"/>
          <w:spacing w:val="-2"/>
        </w:rPr>
        <w:t xml:space="preserve"> </w:t>
      </w:r>
      <w:bookmarkStart w:id="40" w:name="_Toc237870849"/>
      <w:r w:rsidR="00F27CAE" w:rsidRPr="00E650B4">
        <w:rPr>
          <w:rFonts w:ascii="Times New Roman" w:hAnsi="Times New Roman" w:cs="Times New Roman"/>
          <w:b w:val="0"/>
          <w:color w:val="auto"/>
          <w:spacing w:val="-2"/>
        </w:rPr>
        <w:t>a</w:t>
      </w:r>
      <w:r w:rsidR="001274CB" w:rsidRPr="00E650B4">
        <w:rPr>
          <w:rFonts w:ascii="Times New Roman" w:hAnsi="Times New Roman" w:cs="Times New Roman"/>
          <w:b w:val="0"/>
          <w:color w:val="auto"/>
          <w:spacing w:val="-2"/>
        </w:rPr>
        <w:t>) Nội dung nghiên cứu</w:t>
      </w:r>
      <w:bookmarkEnd w:id="39"/>
      <w:bookmarkEnd w:id="40"/>
    </w:p>
    <w:p w14:paraId="2B562F80" w14:textId="0EF6AC34" w:rsidR="00FC1909" w:rsidRPr="00E650B4" w:rsidRDefault="00FE655F" w:rsidP="00CA7E4F">
      <w:pPr>
        <w:spacing w:before="120" w:after="120" w:line="259" w:lineRule="auto"/>
        <w:ind w:firstLine="720"/>
        <w:jc w:val="both"/>
        <w:rPr>
          <w:rFonts w:cs="Times New Roman"/>
          <w:sz w:val="28"/>
          <w:szCs w:val="28"/>
        </w:rPr>
      </w:pPr>
      <w:r w:rsidRPr="00E650B4">
        <w:rPr>
          <w:rFonts w:cs="Times New Roman"/>
          <w:sz w:val="28"/>
          <w:szCs w:val="28"/>
        </w:rPr>
        <w:t xml:space="preserve">-  </w:t>
      </w:r>
      <w:r w:rsidR="00FC1909" w:rsidRPr="00E650B4">
        <w:rPr>
          <w:rFonts w:cs="Times New Roman"/>
          <w:sz w:val="28"/>
          <w:szCs w:val="28"/>
        </w:rPr>
        <w:t xml:space="preserve">Đối với muối thô (Muối nguyên liệu): Nội dung tập trung phát triển công nghệ: kiểm soát tạp chất; ổn định thành phần; truy xuất nguồn gốc. </w:t>
      </w:r>
    </w:p>
    <w:p w14:paraId="246907EF" w14:textId="19BD41AF" w:rsidR="00FC1909" w:rsidRPr="00E650B4" w:rsidRDefault="00FE655F" w:rsidP="00CA7E4F">
      <w:pPr>
        <w:spacing w:before="120" w:after="120" w:line="259" w:lineRule="auto"/>
        <w:ind w:firstLine="720"/>
        <w:jc w:val="both"/>
        <w:rPr>
          <w:rFonts w:cs="Times New Roman"/>
          <w:sz w:val="28"/>
          <w:szCs w:val="28"/>
        </w:rPr>
      </w:pPr>
      <w:r w:rsidRPr="00E650B4">
        <w:rPr>
          <w:rFonts w:cs="Times New Roman"/>
          <w:sz w:val="28"/>
          <w:szCs w:val="28"/>
        </w:rPr>
        <w:t>-</w:t>
      </w:r>
      <w:r w:rsidR="00FC1909" w:rsidRPr="00E650B4">
        <w:rPr>
          <w:rFonts w:cs="Times New Roman"/>
          <w:sz w:val="28"/>
          <w:szCs w:val="28"/>
        </w:rPr>
        <w:t xml:space="preserve"> </w:t>
      </w:r>
      <w:r w:rsidR="007B446B" w:rsidRPr="00E650B4">
        <w:rPr>
          <w:rFonts w:cs="Times New Roman"/>
          <w:sz w:val="28"/>
          <w:szCs w:val="28"/>
        </w:rPr>
        <w:t>Đối với m</w:t>
      </w:r>
      <w:r w:rsidR="00FC1909" w:rsidRPr="00E650B4">
        <w:rPr>
          <w:rFonts w:cs="Times New Roman"/>
          <w:sz w:val="28"/>
          <w:szCs w:val="28"/>
        </w:rPr>
        <w:t xml:space="preserve">uối công nghiệp: Nghiên cứu, phát triển công nghệ đạt các mức chất lượng khác nhau theo yêu cầu của: hóa chất; xử lý nước; các ngành công nghiệp khác. </w:t>
      </w:r>
    </w:p>
    <w:p w14:paraId="6C622BC5" w14:textId="25F9960A" w:rsidR="00FC1909" w:rsidRPr="00E650B4" w:rsidRDefault="00FE655F" w:rsidP="00CA7E4F">
      <w:pPr>
        <w:spacing w:before="120" w:after="120" w:line="259" w:lineRule="auto"/>
        <w:ind w:firstLine="720"/>
        <w:jc w:val="both"/>
        <w:rPr>
          <w:rFonts w:cs="Times New Roman"/>
          <w:sz w:val="28"/>
          <w:szCs w:val="28"/>
        </w:rPr>
      </w:pPr>
      <w:r w:rsidRPr="00E650B4">
        <w:rPr>
          <w:rFonts w:cs="Times New Roman"/>
          <w:sz w:val="28"/>
          <w:szCs w:val="28"/>
        </w:rPr>
        <w:t xml:space="preserve">- </w:t>
      </w:r>
      <w:r w:rsidR="00FC1909" w:rsidRPr="00E650B4">
        <w:rPr>
          <w:rFonts w:cs="Times New Roman"/>
          <w:sz w:val="28"/>
          <w:szCs w:val="28"/>
        </w:rPr>
        <w:t>Nghiên cứu, phát triển công nghệ sản xuất nước ót theo chuỗi giá trị: Nước biển → NaCl → nước ót → Mg/K/Br và các khoáng chất → sản phẩm hóa chất/dược phẩm/phân bón/sản phẩm giá trị cao.</w:t>
      </w:r>
    </w:p>
    <w:p w14:paraId="590F4942" w14:textId="684B5465" w:rsidR="001274CB" w:rsidRPr="00E650B4" w:rsidRDefault="00F27CAE" w:rsidP="00CA7E4F">
      <w:pPr>
        <w:pStyle w:val="Heading1"/>
        <w:spacing w:before="120" w:after="120" w:line="259" w:lineRule="auto"/>
        <w:ind w:firstLine="720"/>
        <w:rPr>
          <w:rFonts w:ascii="Times New Roman" w:hAnsi="Times New Roman" w:cs="Times New Roman"/>
          <w:b w:val="0"/>
          <w:color w:val="auto"/>
          <w:spacing w:val="-2"/>
        </w:rPr>
      </w:pPr>
      <w:bookmarkStart w:id="41" w:name="_Toc237853587"/>
      <w:bookmarkStart w:id="42" w:name="_Toc237870850"/>
      <w:r w:rsidRPr="00E650B4">
        <w:rPr>
          <w:rFonts w:ascii="Times New Roman" w:hAnsi="Times New Roman" w:cs="Times New Roman"/>
          <w:b w:val="0"/>
          <w:color w:val="auto"/>
          <w:spacing w:val="-2"/>
        </w:rPr>
        <w:t>b</w:t>
      </w:r>
      <w:r w:rsidR="001274CB" w:rsidRPr="00E650B4">
        <w:rPr>
          <w:rFonts w:ascii="Times New Roman" w:hAnsi="Times New Roman" w:cs="Times New Roman"/>
          <w:b w:val="0"/>
          <w:color w:val="auto"/>
          <w:spacing w:val="-2"/>
        </w:rPr>
        <w:t xml:space="preserve">) </w:t>
      </w:r>
      <w:r w:rsidRPr="00E650B4">
        <w:rPr>
          <w:rFonts w:ascii="Times New Roman" w:hAnsi="Times New Roman" w:cs="Times New Roman"/>
          <w:b w:val="0"/>
          <w:color w:val="auto"/>
          <w:spacing w:val="-2"/>
        </w:rPr>
        <w:t>Yêu cầu đối với s</w:t>
      </w:r>
      <w:r w:rsidR="001274CB" w:rsidRPr="00E650B4">
        <w:rPr>
          <w:rFonts w:ascii="Times New Roman" w:hAnsi="Times New Roman" w:cs="Times New Roman"/>
          <w:b w:val="0"/>
          <w:color w:val="auto"/>
          <w:spacing w:val="-2"/>
        </w:rPr>
        <w:t>ản phẩm dự kiến</w:t>
      </w:r>
      <w:bookmarkEnd w:id="41"/>
      <w:bookmarkEnd w:id="42"/>
    </w:p>
    <w:p w14:paraId="3A7A4D4E" w14:textId="4343F0BD" w:rsidR="001274CB" w:rsidRPr="00E650B4" w:rsidRDefault="001274CB" w:rsidP="00CA7E4F">
      <w:pPr>
        <w:spacing w:before="120" w:after="120" w:line="259" w:lineRule="auto"/>
        <w:ind w:firstLine="720"/>
        <w:jc w:val="both"/>
        <w:rPr>
          <w:rFonts w:cs="Times New Roman"/>
          <w:sz w:val="28"/>
          <w:szCs w:val="28"/>
        </w:rPr>
      </w:pPr>
      <w:r w:rsidRPr="00E650B4">
        <w:rPr>
          <w:rFonts w:cs="Times New Roman"/>
          <w:sz w:val="28"/>
          <w:szCs w:val="28"/>
        </w:rPr>
        <w:t>- Quy trình công nghệ chế biến sâu.</w:t>
      </w:r>
    </w:p>
    <w:p w14:paraId="00F48B7F" w14:textId="2046939A" w:rsidR="001274CB" w:rsidRPr="00E650B4" w:rsidRDefault="001274CB" w:rsidP="00CA7E4F">
      <w:pPr>
        <w:spacing w:before="120" w:after="120" w:line="259" w:lineRule="auto"/>
        <w:ind w:firstLine="720"/>
        <w:jc w:val="both"/>
        <w:rPr>
          <w:rFonts w:cs="Times New Roman"/>
          <w:sz w:val="28"/>
          <w:szCs w:val="28"/>
        </w:rPr>
      </w:pPr>
      <w:r w:rsidRPr="00E650B4">
        <w:rPr>
          <w:rFonts w:cs="Times New Roman"/>
          <w:sz w:val="28"/>
          <w:szCs w:val="28"/>
        </w:rPr>
        <w:t>- Các sản phẩm mới từ muối và nước ót.</w:t>
      </w:r>
    </w:p>
    <w:p w14:paraId="251F3867" w14:textId="77777777" w:rsidR="00DB1F90" w:rsidRDefault="001274CB" w:rsidP="00DB1F90">
      <w:pPr>
        <w:spacing w:before="120" w:after="120" w:line="259" w:lineRule="auto"/>
        <w:ind w:firstLine="720"/>
        <w:jc w:val="both"/>
        <w:rPr>
          <w:rFonts w:cs="Times New Roman"/>
          <w:sz w:val="28"/>
          <w:szCs w:val="28"/>
        </w:rPr>
      </w:pPr>
      <w:r w:rsidRPr="00E650B4">
        <w:rPr>
          <w:rFonts w:cs="Times New Roman"/>
          <w:sz w:val="28"/>
          <w:szCs w:val="28"/>
        </w:rPr>
        <w:t>- Các gói công nghệ sẵn sàng chuyển giao.</w:t>
      </w:r>
      <w:bookmarkStart w:id="43" w:name="_Toc237853588"/>
      <w:bookmarkStart w:id="44" w:name="_Toc237870851"/>
    </w:p>
    <w:p w14:paraId="4C62E2A8" w14:textId="39C384DC" w:rsidR="00F27CAE" w:rsidRPr="00DB1F90" w:rsidRDefault="00F27CAE" w:rsidP="00DB1F90">
      <w:pPr>
        <w:spacing w:before="120" w:after="120" w:line="259" w:lineRule="auto"/>
        <w:ind w:firstLine="720"/>
        <w:jc w:val="both"/>
        <w:rPr>
          <w:rFonts w:cs="Times New Roman"/>
          <w:b/>
          <w:spacing w:val="-2"/>
          <w:sz w:val="28"/>
          <w:szCs w:val="28"/>
        </w:rPr>
      </w:pPr>
      <w:r w:rsidRPr="00DB1F90">
        <w:rPr>
          <w:rFonts w:cs="Times New Roman"/>
          <w:spacing w:val="-2"/>
          <w:sz w:val="28"/>
          <w:szCs w:val="28"/>
        </w:rPr>
        <w:t>c) Chỉ tiêu đánh giá</w:t>
      </w:r>
      <w:r w:rsidR="00C40A9C" w:rsidRPr="00DB1F90">
        <w:rPr>
          <w:rFonts w:cs="Times New Roman"/>
          <w:spacing w:val="-2"/>
          <w:sz w:val="28"/>
          <w:szCs w:val="28"/>
        </w:rPr>
        <w:t>: Các quy trình công nghệ, thiết bị và mô hình trình diễn được xây dựng (Theo danh mục nhiệm vụ của Chương trình).</w:t>
      </w:r>
      <w:bookmarkEnd w:id="43"/>
      <w:bookmarkEnd w:id="44"/>
    </w:p>
    <w:p w14:paraId="237380D0" w14:textId="3C07BEF3" w:rsidR="001274CB" w:rsidRPr="00E650B4" w:rsidRDefault="001274CB" w:rsidP="00CA7E4F">
      <w:pPr>
        <w:pStyle w:val="Heading1"/>
        <w:spacing w:before="120" w:after="120" w:line="259" w:lineRule="auto"/>
        <w:ind w:firstLine="720"/>
        <w:rPr>
          <w:rFonts w:ascii="Times New Roman" w:hAnsi="Times New Roman" w:cs="Times New Roman"/>
          <w:b w:val="0"/>
          <w:color w:val="auto"/>
          <w:spacing w:val="-2"/>
        </w:rPr>
      </w:pPr>
      <w:bookmarkStart w:id="45" w:name="_Toc237853589"/>
      <w:bookmarkStart w:id="46" w:name="_Toc237870852"/>
      <w:r w:rsidRPr="00E650B4">
        <w:rPr>
          <w:rFonts w:ascii="Times New Roman" w:hAnsi="Times New Roman" w:cs="Times New Roman"/>
          <w:b w:val="0"/>
          <w:color w:val="auto"/>
          <w:spacing w:val="-2"/>
        </w:rPr>
        <w:lastRenderedPageBreak/>
        <w:t>4.</w:t>
      </w:r>
      <w:r w:rsidR="002B115A" w:rsidRPr="00E650B4">
        <w:rPr>
          <w:rFonts w:ascii="Times New Roman" w:hAnsi="Times New Roman" w:cs="Times New Roman"/>
          <w:b w:val="0"/>
          <w:color w:val="auto"/>
          <w:spacing w:val="-2"/>
        </w:rPr>
        <w:t>5</w:t>
      </w:r>
      <w:r w:rsidRPr="00E650B4">
        <w:rPr>
          <w:rFonts w:ascii="Times New Roman" w:hAnsi="Times New Roman" w:cs="Times New Roman"/>
          <w:b w:val="0"/>
          <w:color w:val="auto"/>
          <w:spacing w:val="-2"/>
        </w:rPr>
        <w:t xml:space="preserve">. </w:t>
      </w:r>
      <w:bookmarkEnd w:id="45"/>
      <w:r w:rsidR="002B115A" w:rsidRPr="00E650B4">
        <w:rPr>
          <w:rFonts w:ascii="Times New Roman" w:hAnsi="Times New Roman" w:cs="Times New Roman"/>
          <w:b w:val="0"/>
          <w:color w:val="auto"/>
        </w:rPr>
        <w:t>Xây dựng 04 mô hình trình diễn, chuyển giao công nghệ và thương mại hóa kết quả nghiên cứu</w:t>
      </w:r>
      <w:bookmarkEnd w:id="46"/>
    </w:p>
    <w:p w14:paraId="5E99B797" w14:textId="721F8D20" w:rsidR="001274CB" w:rsidRPr="00E650B4" w:rsidRDefault="00B73383" w:rsidP="00CA7E4F">
      <w:pPr>
        <w:pStyle w:val="Heading1"/>
        <w:spacing w:before="120" w:after="120" w:line="259" w:lineRule="auto"/>
        <w:ind w:firstLine="720"/>
        <w:rPr>
          <w:rFonts w:ascii="Times New Roman" w:hAnsi="Times New Roman" w:cs="Times New Roman"/>
          <w:b w:val="0"/>
          <w:color w:val="auto"/>
          <w:spacing w:val="-2"/>
        </w:rPr>
      </w:pPr>
      <w:bookmarkStart w:id="47" w:name="_Toc237853590"/>
      <w:bookmarkStart w:id="48" w:name="_Toc237870853"/>
      <w:r w:rsidRPr="00E650B4">
        <w:rPr>
          <w:rFonts w:ascii="Times New Roman" w:hAnsi="Times New Roman" w:cs="Times New Roman"/>
          <w:b w:val="0"/>
          <w:color w:val="auto"/>
          <w:spacing w:val="-2"/>
        </w:rPr>
        <w:t>a</w:t>
      </w:r>
      <w:r w:rsidR="001274CB" w:rsidRPr="00E650B4">
        <w:rPr>
          <w:rFonts w:ascii="Times New Roman" w:hAnsi="Times New Roman" w:cs="Times New Roman"/>
          <w:b w:val="0"/>
          <w:color w:val="auto"/>
          <w:spacing w:val="-2"/>
        </w:rPr>
        <w:t>)</w:t>
      </w:r>
      <w:r w:rsidR="00FE655F" w:rsidRPr="00E650B4">
        <w:rPr>
          <w:rFonts w:ascii="Times New Roman" w:hAnsi="Times New Roman" w:cs="Times New Roman"/>
          <w:b w:val="0"/>
          <w:color w:val="auto"/>
          <w:spacing w:val="-2"/>
        </w:rPr>
        <w:t xml:space="preserve"> </w:t>
      </w:r>
      <w:r w:rsidR="001274CB" w:rsidRPr="00E650B4">
        <w:rPr>
          <w:rFonts w:ascii="Times New Roman" w:hAnsi="Times New Roman" w:cs="Times New Roman"/>
          <w:b w:val="0"/>
          <w:color w:val="auto"/>
          <w:spacing w:val="-2"/>
        </w:rPr>
        <w:t>Xây dựng các mô hình trình diễn công nghệ tại các vùng sản xuất muối trọng điểm</w:t>
      </w:r>
      <w:r w:rsidR="00FE655F" w:rsidRPr="00E650B4">
        <w:rPr>
          <w:rFonts w:ascii="Times New Roman" w:hAnsi="Times New Roman" w:cs="Times New Roman"/>
          <w:b w:val="0"/>
          <w:color w:val="auto"/>
          <w:spacing w:val="-2"/>
        </w:rPr>
        <w:t>:</w:t>
      </w:r>
      <w:bookmarkEnd w:id="47"/>
      <w:bookmarkEnd w:id="48"/>
    </w:p>
    <w:p w14:paraId="3F7602A8" w14:textId="74F0C0C7" w:rsidR="00FE655F" w:rsidRPr="00E650B4" w:rsidRDefault="00FE655F" w:rsidP="00CA7E4F">
      <w:pPr>
        <w:spacing w:before="120" w:after="120" w:line="259" w:lineRule="auto"/>
        <w:ind w:firstLine="720"/>
        <w:jc w:val="both"/>
        <w:rPr>
          <w:rFonts w:cs="Times New Roman"/>
          <w:sz w:val="28"/>
          <w:szCs w:val="28"/>
        </w:rPr>
      </w:pPr>
      <w:r w:rsidRPr="00E650B4">
        <w:rPr>
          <w:rFonts w:cs="Times New Roman"/>
          <w:sz w:val="28"/>
          <w:szCs w:val="28"/>
        </w:rPr>
        <w:t>- Tỉnh Khánh Hòa: Phát triển sản xuất muối công nghiệp năng suất cao, cơ giới hóa đồng bộ và áp dụng chuyển đổi số.</w:t>
      </w:r>
    </w:p>
    <w:p w14:paraId="53208A41" w14:textId="6B59C6F9" w:rsidR="00FE655F" w:rsidRPr="00E650B4" w:rsidRDefault="00FE655F" w:rsidP="00CA7E4F">
      <w:pPr>
        <w:spacing w:before="120" w:after="120" w:line="259" w:lineRule="auto"/>
        <w:ind w:firstLine="720"/>
        <w:jc w:val="both"/>
        <w:rPr>
          <w:rFonts w:cs="Times New Roman"/>
          <w:sz w:val="28"/>
          <w:szCs w:val="28"/>
        </w:rPr>
      </w:pPr>
      <w:r w:rsidRPr="00E650B4">
        <w:rPr>
          <w:rFonts w:cs="Times New Roman"/>
          <w:sz w:val="28"/>
          <w:szCs w:val="28"/>
        </w:rPr>
        <w:t>- Các tỉnh Đồng bằng Sông Cửu Long: Phát triển sản xuất muối thực phẩm áp dụng công nghệ trải bạt và cơ giới hóa đồng bộ đảm bảo an toàn thực phẩm gắn với truy suất nguồn gốc và liên kết các doanh nghiệp, hợp tác xã.</w:t>
      </w:r>
    </w:p>
    <w:p w14:paraId="6E333FA2" w14:textId="27B186CF" w:rsidR="00FE655F" w:rsidRPr="00E650B4" w:rsidRDefault="00FE655F" w:rsidP="00CA7E4F">
      <w:pPr>
        <w:spacing w:before="120" w:after="120" w:line="259" w:lineRule="auto"/>
        <w:ind w:firstLine="720"/>
        <w:jc w:val="both"/>
        <w:rPr>
          <w:rFonts w:cs="Times New Roman"/>
          <w:sz w:val="28"/>
          <w:szCs w:val="28"/>
        </w:rPr>
      </w:pPr>
      <w:r w:rsidRPr="00E650B4">
        <w:rPr>
          <w:rFonts w:cs="Times New Roman"/>
          <w:sz w:val="28"/>
          <w:szCs w:val="28"/>
        </w:rPr>
        <w:t>- Thành phố Hồ Chí Minh: Phát triển mô hình sản xuất muối thực phẩm áp dụng cong nghệ trải bạt và cơ giới hóa đồng bộ kết hợp du lịch, trải nghiệm.</w:t>
      </w:r>
    </w:p>
    <w:p w14:paraId="608D792E" w14:textId="36F5BC59" w:rsidR="00FE655F" w:rsidRPr="00E650B4" w:rsidRDefault="00FE655F" w:rsidP="00CA7E4F">
      <w:pPr>
        <w:spacing w:before="120" w:after="120" w:line="259" w:lineRule="auto"/>
        <w:ind w:firstLine="720"/>
        <w:jc w:val="both"/>
        <w:rPr>
          <w:rFonts w:cs="Times New Roman"/>
          <w:sz w:val="28"/>
          <w:szCs w:val="28"/>
        </w:rPr>
      </w:pPr>
      <w:r w:rsidRPr="00E650B4">
        <w:rPr>
          <w:rFonts w:cs="Times New Roman"/>
          <w:sz w:val="28"/>
          <w:szCs w:val="28"/>
        </w:rPr>
        <w:t>- Nghệ An: Phát triển mô hình sản xuất muối gắn với bảo tồn và phát triển làng nghề, nghề truyền thống.</w:t>
      </w:r>
    </w:p>
    <w:p w14:paraId="42EC4671" w14:textId="29A221A1" w:rsidR="001274CB" w:rsidRPr="00E650B4" w:rsidRDefault="00FE655F" w:rsidP="00CA7E4F">
      <w:pPr>
        <w:pStyle w:val="Heading1"/>
        <w:spacing w:before="120" w:after="120" w:line="259" w:lineRule="auto"/>
        <w:ind w:firstLine="720"/>
        <w:rPr>
          <w:rFonts w:ascii="Times New Roman" w:hAnsi="Times New Roman" w:cs="Times New Roman"/>
          <w:b w:val="0"/>
          <w:color w:val="auto"/>
          <w:spacing w:val="-2"/>
        </w:rPr>
      </w:pPr>
      <w:bookmarkStart w:id="49" w:name="_Toc237853591"/>
      <w:bookmarkStart w:id="50" w:name="_Toc237870854"/>
      <w:r w:rsidRPr="00E650B4">
        <w:rPr>
          <w:rFonts w:ascii="Times New Roman" w:hAnsi="Times New Roman" w:cs="Times New Roman"/>
          <w:b w:val="0"/>
          <w:color w:val="auto"/>
          <w:spacing w:val="-2"/>
        </w:rPr>
        <w:t>b</w:t>
      </w:r>
      <w:r w:rsidR="008C0736" w:rsidRPr="00E650B4">
        <w:rPr>
          <w:rFonts w:ascii="Times New Roman" w:hAnsi="Times New Roman" w:cs="Times New Roman"/>
          <w:b w:val="0"/>
          <w:color w:val="auto"/>
          <w:spacing w:val="-2"/>
        </w:rPr>
        <w:t>)</w:t>
      </w:r>
      <w:r w:rsidR="00B73383" w:rsidRPr="00E650B4">
        <w:rPr>
          <w:rFonts w:ascii="Times New Roman" w:hAnsi="Times New Roman" w:cs="Times New Roman"/>
          <w:b w:val="0"/>
          <w:color w:val="auto"/>
          <w:spacing w:val="-2"/>
        </w:rPr>
        <w:t>Yêu cầu đối với s</w:t>
      </w:r>
      <w:r w:rsidR="001274CB" w:rsidRPr="00E650B4">
        <w:rPr>
          <w:rFonts w:ascii="Times New Roman" w:hAnsi="Times New Roman" w:cs="Times New Roman"/>
          <w:b w:val="0"/>
          <w:color w:val="auto"/>
          <w:spacing w:val="-2"/>
        </w:rPr>
        <w:t>ản phẩm dự kiến</w:t>
      </w:r>
      <w:bookmarkEnd w:id="49"/>
      <w:bookmarkEnd w:id="50"/>
    </w:p>
    <w:p w14:paraId="7D5739CF" w14:textId="1C8E309B" w:rsidR="001274CB" w:rsidRPr="00E650B4" w:rsidRDefault="008C0736" w:rsidP="00CA7E4F">
      <w:pPr>
        <w:spacing w:before="120" w:after="120" w:line="259" w:lineRule="auto"/>
        <w:ind w:firstLine="720"/>
        <w:jc w:val="both"/>
        <w:rPr>
          <w:rFonts w:cs="Times New Roman"/>
          <w:sz w:val="28"/>
          <w:szCs w:val="28"/>
        </w:rPr>
      </w:pPr>
      <w:r w:rsidRPr="00E650B4">
        <w:rPr>
          <w:rFonts w:cs="Times New Roman"/>
          <w:sz w:val="28"/>
          <w:szCs w:val="28"/>
        </w:rPr>
        <w:t xml:space="preserve">- Các </w:t>
      </w:r>
      <w:r w:rsidR="001274CB" w:rsidRPr="00E650B4">
        <w:rPr>
          <w:rFonts w:cs="Times New Roman"/>
          <w:sz w:val="28"/>
          <w:szCs w:val="28"/>
        </w:rPr>
        <w:t>mô hình trình diễn</w:t>
      </w:r>
      <w:r w:rsidR="001F4F44" w:rsidRPr="00E650B4">
        <w:rPr>
          <w:rFonts w:cs="Times New Roman"/>
          <w:sz w:val="28"/>
          <w:szCs w:val="28"/>
        </w:rPr>
        <w:t xml:space="preserve"> được thực hiện</w:t>
      </w:r>
      <w:r w:rsidR="001274CB" w:rsidRPr="00E650B4">
        <w:rPr>
          <w:rFonts w:cs="Times New Roman"/>
          <w:sz w:val="28"/>
          <w:szCs w:val="28"/>
        </w:rPr>
        <w:t>.</w:t>
      </w:r>
    </w:p>
    <w:p w14:paraId="1651B576" w14:textId="7E4FB5F6" w:rsidR="001274CB" w:rsidRPr="00E650B4" w:rsidRDefault="008C0736" w:rsidP="00CA7E4F">
      <w:pPr>
        <w:spacing w:before="120" w:after="120" w:line="259" w:lineRule="auto"/>
        <w:ind w:firstLine="720"/>
        <w:jc w:val="both"/>
        <w:rPr>
          <w:rFonts w:cs="Times New Roman"/>
          <w:sz w:val="28"/>
          <w:szCs w:val="28"/>
        </w:rPr>
      </w:pPr>
      <w:r w:rsidRPr="00E650B4">
        <w:rPr>
          <w:rFonts w:cs="Times New Roman"/>
          <w:sz w:val="28"/>
          <w:szCs w:val="28"/>
        </w:rPr>
        <w:t xml:space="preserve">- </w:t>
      </w:r>
      <w:r w:rsidR="001274CB" w:rsidRPr="00E650B4">
        <w:rPr>
          <w:rFonts w:cs="Times New Roman"/>
          <w:sz w:val="28"/>
          <w:szCs w:val="28"/>
        </w:rPr>
        <w:t>Các gói công nghệ sẵn sàng chuyển giao.</w:t>
      </w:r>
    </w:p>
    <w:p w14:paraId="57AB1BB3" w14:textId="733E590B" w:rsidR="001274CB" w:rsidRPr="00E650B4" w:rsidRDefault="008C0736" w:rsidP="00CA7E4F">
      <w:pPr>
        <w:spacing w:before="120" w:after="120" w:line="259" w:lineRule="auto"/>
        <w:ind w:firstLine="720"/>
        <w:jc w:val="both"/>
        <w:rPr>
          <w:rFonts w:cs="Times New Roman"/>
          <w:sz w:val="28"/>
          <w:szCs w:val="28"/>
        </w:rPr>
      </w:pPr>
      <w:r w:rsidRPr="00E650B4">
        <w:rPr>
          <w:rFonts w:cs="Times New Roman"/>
          <w:sz w:val="28"/>
          <w:szCs w:val="28"/>
        </w:rPr>
        <w:t xml:space="preserve">- </w:t>
      </w:r>
      <w:r w:rsidR="001274CB" w:rsidRPr="00E650B4">
        <w:rPr>
          <w:rFonts w:cs="Times New Roman"/>
          <w:sz w:val="28"/>
          <w:szCs w:val="28"/>
        </w:rPr>
        <w:t>Quy trình nhân rộng mô hình.</w:t>
      </w:r>
    </w:p>
    <w:p w14:paraId="5A5285D5" w14:textId="1A8EEC2D" w:rsidR="001274CB" w:rsidRPr="00E650B4" w:rsidRDefault="008C0736" w:rsidP="00CA7E4F">
      <w:pPr>
        <w:spacing w:before="120" w:after="120" w:line="259" w:lineRule="auto"/>
        <w:ind w:firstLine="720"/>
        <w:jc w:val="both"/>
        <w:rPr>
          <w:rFonts w:cs="Times New Roman"/>
          <w:sz w:val="28"/>
          <w:szCs w:val="28"/>
        </w:rPr>
      </w:pPr>
      <w:r w:rsidRPr="00E650B4">
        <w:rPr>
          <w:rFonts w:cs="Times New Roman"/>
          <w:sz w:val="28"/>
          <w:szCs w:val="28"/>
        </w:rPr>
        <w:t xml:space="preserve">- </w:t>
      </w:r>
      <w:r w:rsidR="001274CB" w:rsidRPr="00E650B4">
        <w:rPr>
          <w:rFonts w:cs="Times New Roman"/>
          <w:sz w:val="28"/>
          <w:szCs w:val="28"/>
        </w:rPr>
        <w:t>Doanh nghiệp ứng dụng và thương mại hóa thành công kết quả nghiên cứu.</w:t>
      </w:r>
    </w:p>
    <w:p w14:paraId="463F2BC8" w14:textId="7DAEDEA4" w:rsidR="00B73383" w:rsidRPr="00E650B4" w:rsidRDefault="00B73383" w:rsidP="00CA7E4F">
      <w:pPr>
        <w:pStyle w:val="Heading1"/>
        <w:spacing w:before="120" w:after="120" w:line="259" w:lineRule="auto"/>
        <w:ind w:firstLine="720"/>
        <w:rPr>
          <w:rFonts w:ascii="Times New Roman" w:hAnsi="Times New Roman" w:cs="Times New Roman"/>
          <w:b w:val="0"/>
          <w:color w:val="auto"/>
          <w:spacing w:val="-2"/>
        </w:rPr>
      </w:pPr>
      <w:bookmarkStart w:id="51" w:name="_Toc237853592"/>
      <w:bookmarkStart w:id="52" w:name="_Toc237870855"/>
      <w:r w:rsidRPr="00E650B4">
        <w:rPr>
          <w:rFonts w:ascii="Times New Roman" w:hAnsi="Times New Roman" w:cs="Times New Roman"/>
          <w:b w:val="0"/>
          <w:color w:val="auto"/>
          <w:spacing w:val="-2"/>
        </w:rPr>
        <w:t>c) Chỉ tiêu đánh giá</w:t>
      </w:r>
      <w:r w:rsidR="00C40A9C" w:rsidRPr="00E650B4">
        <w:rPr>
          <w:rFonts w:ascii="Times New Roman" w:hAnsi="Times New Roman" w:cs="Times New Roman"/>
          <w:b w:val="0"/>
          <w:color w:val="auto"/>
          <w:spacing w:val="-2"/>
        </w:rPr>
        <w:t>:</w:t>
      </w:r>
      <w:r w:rsidR="000311E4" w:rsidRPr="00E650B4">
        <w:rPr>
          <w:rFonts w:ascii="Times New Roman" w:hAnsi="Times New Roman" w:cs="Times New Roman"/>
          <w:b w:val="0"/>
          <w:color w:val="auto"/>
          <w:spacing w:val="-2"/>
        </w:rPr>
        <w:t xml:space="preserve"> 04</w:t>
      </w:r>
      <w:r w:rsidR="00FC7F89" w:rsidRPr="00E650B4">
        <w:rPr>
          <w:rFonts w:ascii="Times New Roman" w:hAnsi="Times New Roman" w:cs="Times New Roman"/>
          <w:b w:val="0"/>
          <w:color w:val="auto"/>
          <w:spacing w:val="-2"/>
        </w:rPr>
        <w:t xml:space="preserve"> mô hình đổi mới sáng tạo được hình thành và 0</w:t>
      </w:r>
      <w:r w:rsidR="000311E4" w:rsidRPr="00E650B4">
        <w:rPr>
          <w:rFonts w:ascii="Times New Roman" w:hAnsi="Times New Roman" w:cs="Times New Roman"/>
          <w:b w:val="0"/>
          <w:color w:val="auto"/>
          <w:spacing w:val="-2"/>
        </w:rPr>
        <w:t>4</w:t>
      </w:r>
      <w:r w:rsidR="00FC7F89" w:rsidRPr="00E650B4">
        <w:rPr>
          <w:rFonts w:ascii="Times New Roman" w:hAnsi="Times New Roman" w:cs="Times New Roman"/>
          <w:b w:val="0"/>
          <w:color w:val="auto"/>
          <w:spacing w:val="-2"/>
        </w:rPr>
        <w:t xml:space="preserve"> doanh nghiệp tham gia hoạt động phát triển sản phẩm.</w:t>
      </w:r>
      <w:bookmarkEnd w:id="51"/>
      <w:bookmarkEnd w:id="52"/>
    </w:p>
    <w:p w14:paraId="2C1C091F" w14:textId="7441DE0C" w:rsidR="009B275B" w:rsidRPr="00E650B4" w:rsidRDefault="00F31A49" w:rsidP="00CA7E4F">
      <w:pPr>
        <w:pStyle w:val="Heading1"/>
        <w:spacing w:before="120" w:after="120" w:line="259" w:lineRule="auto"/>
        <w:ind w:firstLine="720"/>
        <w:rPr>
          <w:rFonts w:ascii="Times New Roman" w:hAnsi="Times New Roman" w:cs="Times New Roman"/>
          <w:color w:val="auto"/>
          <w:spacing w:val="-2"/>
        </w:rPr>
      </w:pPr>
      <w:bookmarkStart w:id="53" w:name="_Toc237853593"/>
      <w:bookmarkStart w:id="54" w:name="_Toc237870856"/>
      <w:r w:rsidRPr="00E650B4">
        <w:rPr>
          <w:rFonts w:ascii="Times New Roman" w:hAnsi="Times New Roman" w:cs="Times New Roman"/>
          <w:color w:val="auto"/>
          <w:spacing w:val="-2"/>
        </w:rPr>
        <w:t>5. Yêu cầu đối với sản phẩm, chỉ tiêu đánh giá</w:t>
      </w:r>
      <w:bookmarkEnd w:id="53"/>
      <w:bookmarkEnd w:id="54"/>
    </w:p>
    <w:p w14:paraId="41C96434" w14:textId="77777777" w:rsidR="00301862" w:rsidRPr="00E650B4" w:rsidRDefault="00301862" w:rsidP="00CA7E4F">
      <w:pPr>
        <w:pStyle w:val="Heading1"/>
        <w:spacing w:before="120" w:after="120" w:line="259" w:lineRule="auto"/>
        <w:ind w:firstLine="720"/>
        <w:rPr>
          <w:rFonts w:ascii="Times New Roman" w:hAnsi="Times New Roman" w:cs="Times New Roman"/>
          <w:b w:val="0"/>
          <w:color w:val="auto"/>
          <w:spacing w:val="-2"/>
        </w:rPr>
      </w:pPr>
      <w:bookmarkStart w:id="55" w:name="_Toc237853594"/>
      <w:bookmarkStart w:id="56" w:name="_Toc237870857"/>
      <w:r w:rsidRPr="00E650B4">
        <w:rPr>
          <w:rFonts w:ascii="Times New Roman" w:hAnsi="Times New Roman" w:cs="Times New Roman"/>
          <w:b w:val="0"/>
          <w:color w:val="auto"/>
          <w:spacing w:val="-2"/>
        </w:rPr>
        <w:t>5.1. Kết quả dự kiến</w:t>
      </w:r>
      <w:bookmarkEnd w:id="55"/>
      <w:bookmarkEnd w:id="56"/>
    </w:p>
    <w:p w14:paraId="6615F654" w14:textId="77777777" w:rsidR="00301862" w:rsidRPr="00E650B4" w:rsidRDefault="00301862" w:rsidP="00CA7E4F">
      <w:pPr>
        <w:pStyle w:val="Heading1"/>
        <w:spacing w:before="120" w:after="120" w:line="259" w:lineRule="auto"/>
        <w:ind w:firstLine="720"/>
        <w:rPr>
          <w:rFonts w:ascii="Times New Roman" w:hAnsi="Times New Roman" w:cs="Times New Roman"/>
          <w:b w:val="0"/>
          <w:color w:val="auto"/>
          <w:spacing w:val="-2"/>
        </w:rPr>
      </w:pPr>
      <w:bookmarkStart w:id="57" w:name="_Toc237853595"/>
      <w:bookmarkStart w:id="58" w:name="_Toc237870858"/>
      <w:r w:rsidRPr="00E650B4">
        <w:rPr>
          <w:rFonts w:ascii="Times New Roman" w:hAnsi="Times New Roman" w:cs="Times New Roman"/>
          <w:b w:val="0"/>
          <w:color w:val="auto"/>
          <w:spacing w:val="-2"/>
        </w:rPr>
        <w:t>a) Kết quả về khoa học và công nghệ</w:t>
      </w:r>
      <w:bookmarkEnd w:id="57"/>
      <w:bookmarkEnd w:id="58"/>
    </w:p>
    <w:p w14:paraId="7397F3BE" w14:textId="77777777" w:rsidR="00301862" w:rsidRPr="00E650B4" w:rsidRDefault="00301862" w:rsidP="00CA7E4F">
      <w:pPr>
        <w:spacing w:before="120" w:after="120" w:line="259" w:lineRule="auto"/>
        <w:ind w:firstLine="720"/>
        <w:jc w:val="both"/>
        <w:rPr>
          <w:rFonts w:cs="Times New Roman"/>
          <w:sz w:val="28"/>
          <w:szCs w:val="28"/>
        </w:rPr>
      </w:pPr>
      <w:r w:rsidRPr="00E650B4">
        <w:rPr>
          <w:rFonts w:cs="Times New Roman"/>
          <w:sz w:val="28"/>
          <w:szCs w:val="28"/>
        </w:rPr>
        <w:t xml:space="preserve">- Hoàn thiện cơ sở khoa học phục vụ xây dựng chính sách, quy hoạch và quản lý phát triển ngành muối trong điều kiện biến đổi khí hậu và hội nhập quốc tế. </w:t>
      </w:r>
    </w:p>
    <w:p w14:paraId="276EAA33" w14:textId="77777777" w:rsidR="00301862" w:rsidRPr="00E650B4" w:rsidRDefault="00301862" w:rsidP="00CA7E4F">
      <w:pPr>
        <w:spacing w:before="120" w:after="120" w:line="259" w:lineRule="auto"/>
        <w:ind w:firstLine="720"/>
        <w:jc w:val="both"/>
        <w:rPr>
          <w:rFonts w:cs="Times New Roman"/>
          <w:sz w:val="28"/>
          <w:szCs w:val="28"/>
        </w:rPr>
      </w:pPr>
      <w:r w:rsidRPr="00E650B4">
        <w:rPr>
          <w:rFonts w:cs="Times New Roman"/>
          <w:sz w:val="28"/>
          <w:szCs w:val="28"/>
        </w:rPr>
        <w:t xml:space="preserve">- Xây dựng và vận hành cơ sở dữ liệu về ngành muối, kết nối dữ liệu giữa trung ương và địa phương, phục vụ quản lý nhà nước, nghiên cứu khoa học và điều hành sản xuất. </w:t>
      </w:r>
    </w:p>
    <w:p w14:paraId="5B8428D6" w14:textId="77777777" w:rsidR="00301862" w:rsidRPr="00E650B4" w:rsidRDefault="00301862" w:rsidP="00CA7E4F">
      <w:pPr>
        <w:spacing w:before="120" w:after="120" w:line="259" w:lineRule="auto"/>
        <w:ind w:firstLine="720"/>
        <w:jc w:val="both"/>
        <w:rPr>
          <w:rFonts w:cs="Times New Roman"/>
          <w:sz w:val="28"/>
          <w:szCs w:val="28"/>
        </w:rPr>
      </w:pPr>
      <w:r w:rsidRPr="00E650B4">
        <w:rPr>
          <w:rFonts w:cs="Times New Roman"/>
          <w:sz w:val="28"/>
          <w:szCs w:val="28"/>
        </w:rPr>
        <w:t xml:space="preserve">- Làm chủ và hoàn thiện một số công nghệ cốt lõi trong sản xuất, chế biến và bảo quản muối; phát triển các quy trình công nghệ tiên tiến phù hợp với điều kiện sản xuất của Việt Nam. </w:t>
      </w:r>
    </w:p>
    <w:p w14:paraId="781F906D" w14:textId="77777777" w:rsidR="00301862" w:rsidRPr="00E650B4" w:rsidRDefault="00301862" w:rsidP="00CA7E4F">
      <w:pPr>
        <w:spacing w:before="120" w:after="120" w:line="259" w:lineRule="auto"/>
        <w:ind w:firstLine="720"/>
        <w:jc w:val="both"/>
        <w:rPr>
          <w:rFonts w:cs="Times New Roman"/>
          <w:sz w:val="28"/>
          <w:szCs w:val="28"/>
        </w:rPr>
      </w:pPr>
      <w:r w:rsidRPr="00E650B4">
        <w:rPr>
          <w:rFonts w:cs="Times New Roman"/>
          <w:sz w:val="28"/>
          <w:szCs w:val="28"/>
        </w:rPr>
        <w:lastRenderedPageBreak/>
        <w:t xml:space="preserve">- Hoàn thiện hệ thống tiêu chuẩn, quy chuẩn kỹ thuật, truy xuất nguồn gốc và quản lý chất lượng sản phẩm muối đáp ứng yêu cầu của thị trường trong nước và quốc tế. </w:t>
      </w:r>
    </w:p>
    <w:p w14:paraId="6DF49B02" w14:textId="77777777" w:rsidR="00301862" w:rsidRPr="00E650B4" w:rsidRDefault="00301862" w:rsidP="00CA7E4F">
      <w:pPr>
        <w:spacing w:before="120" w:after="120" w:line="259" w:lineRule="auto"/>
        <w:ind w:firstLine="720"/>
        <w:jc w:val="both"/>
        <w:rPr>
          <w:rFonts w:cs="Times New Roman"/>
          <w:sz w:val="28"/>
          <w:szCs w:val="28"/>
        </w:rPr>
      </w:pPr>
      <w:r w:rsidRPr="00E650B4">
        <w:rPr>
          <w:rFonts w:cs="Times New Roman"/>
          <w:sz w:val="28"/>
          <w:szCs w:val="28"/>
        </w:rPr>
        <w:t xml:space="preserve">- Xây dựng các mô hình trình diễn, quy trình kỹ thuật và gói công nghệ sẵn sàng chuyển giao cho doanh nghiệp, hợp tác xã và người sản xuất. </w:t>
      </w:r>
    </w:p>
    <w:p w14:paraId="5BEB8DD7" w14:textId="57844124" w:rsidR="00301862" w:rsidRPr="00E650B4" w:rsidRDefault="009C62F8" w:rsidP="00CA7E4F">
      <w:pPr>
        <w:pStyle w:val="Heading1"/>
        <w:spacing w:before="120" w:after="120" w:line="259" w:lineRule="auto"/>
        <w:ind w:firstLine="720"/>
        <w:rPr>
          <w:rFonts w:ascii="Times New Roman" w:hAnsi="Times New Roman" w:cs="Times New Roman"/>
          <w:b w:val="0"/>
          <w:color w:val="auto"/>
          <w:spacing w:val="-2"/>
        </w:rPr>
      </w:pPr>
      <w:bookmarkStart w:id="59" w:name="_Toc237853596"/>
      <w:bookmarkStart w:id="60" w:name="_Toc237870859"/>
      <w:r w:rsidRPr="00E650B4">
        <w:rPr>
          <w:rFonts w:ascii="Times New Roman" w:hAnsi="Times New Roman" w:cs="Times New Roman"/>
          <w:b w:val="0"/>
          <w:color w:val="auto"/>
          <w:spacing w:val="-2"/>
        </w:rPr>
        <w:t>b</w:t>
      </w:r>
      <w:r w:rsidR="00301862" w:rsidRPr="00E650B4">
        <w:rPr>
          <w:rFonts w:ascii="Times New Roman" w:hAnsi="Times New Roman" w:cs="Times New Roman"/>
          <w:b w:val="0"/>
          <w:color w:val="auto"/>
          <w:spacing w:val="-2"/>
        </w:rPr>
        <w:t>) Kết quả về đổi mới sáng tạo</w:t>
      </w:r>
      <w:bookmarkEnd w:id="59"/>
      <w:bookmarkEnd w:id="60"/>
    </w:p>
    <w:p w14:paraId="76AD6385" w14:textId="77777777" w:rsidR="00301862" w:rsidRPr="00E650B4" w:rsidRDefault="00301862" w:rsidP="00CA7E4F">
      <w:pPr>
        <w:spacing w:before="120" w:after="120" w:line="259" w:lineRule="auto"/>
        <w:ind w:firstLine="720"/>
        <w:jc w:val="both"/>
        <w:rPr>
          <w:rFonts w:cs="Times New Roman"/>
          <w:sz w:val="28"/>
          <w:szCs w:val="28"/>
        </w:rPr>
      </w:pPr>
      <w:r w:rsidRPr="00E650B4">
        <w:rPr>
          <w:rFonts w:cs="Times New Roman"/>
          <w:sz w:val="28"/>
          <w:szCs w:val="28"/>
        </w:rPr>
        <w:t xml:space="preserve">- Hình thành hệ sinh thái đổi mới sáng tạo ngành muối với sự tham gia của cơ quan quản lý nhà nước, viện nghiên cứu, trường đại học, doanh nghiệp và hợp tác xã. </w:t>
      </w:r>
    </w:p>
    <w:p w14:paraId="74CFCD2A" w14:textId="77777777" w:rsidR="00301862" w:rsidRPr="00E650B4" w:rsidRDefault="00301862" w:rsidP="00CA7E4F">
      <w:pPr>
        <w:spacing w:before="120" w:after="120" w:line="259" w:lineRule="auto"/>
        <w:ind w:firstLine="720"/>
        <w:jc w:val="both"/>
        <w:rPr>
          <w:rFonts w:cs="Times New Roman"/>
          <w:sz w:val="28"/>
          <w:szCs w:val="28"/>
        </w:rPr>
      </w:pPr>
      <w:r w:rsidRPr="00E650B4">
        <w:rPr>
          <w:rFonts w:cs="Times New Roman"/>
          <w:sz w:val="28"/>
          <w:szCs w:val="28"/>
        </w:rPr>
        <w:t xml:space="preserve">- Tăng cường sự tham gia của doanh nghiệp trong hoạt động nghiên cứu, phát triển và thương mại hóa kết quả nghiên cứu. </w:t>
      </w:r>
    </w:p>
    <w:p w14:paraId="62FEBB2B" w14:textId="77777777" w:rsidR="00301862" w:rsidRPr="00E650B4" w:rsidRDefault="00301862" w:rsidP="00CA7E4F">
      <w:pPr>
        <w:spacing w:before="120" w:after="120" w:line="259" w:lineRule="auto"/>
        <w:ind w:firstLine="720"/>
        <w:jc w:val="both"/>
        <w:rPr>
          <w:rFonts w:cs="Times New Roman"/>
          <w:sz w:val="28"/>
          <w:szCs w:val="28"/>
        </w:rPr>
      </w:pPr>
      <w:r w:rsidRPr="00E650B4">
        <w:rPr>
          <w:rFonts w:cs="Times New Roman"/>
          <w:sz w:val="28"/>
          <w:szCs w:val="28"/>
        </w:rPr>
        <w:t xml:space="preserve">- Hình thành các mô hình hợp tác công – tư trong nghiên cứu, chuyển giao công nghệ và đổi mới sáng tạo. </w:t>
      </w:r>
    </w:p>
    <w:p w14:paraId="615F44A6" w14:textId="77777777" w:rsidR="00301862" w:rsidRPr="00E650B4" w:rsidRDefault="00301862" w:rsidP="00CA7E4F">
      <w:pPr>
        <w:spacing w:before="120" w:after="120" w:line="259" w:lineRule="auto"/>
        <w:ind w:firstLine="720"/>
        <w:jc w:val="both"/>
        <w:rPr>
          <w:rFonts w:cs="Times New Roman"/>
          <w:sz w:val="28"/>
          <w:szCs w:val="28"/>
        </w:rPr>
      </w:pPr>
      <w:r w:rsidRPr="00E650B4">
        <w:rPr>
          <w:rFonts w:cs="Times New Roman"/>
          <w:sz w:val="28"/>
          <w:szCs w:val="28"/>
        </w:rPr>
        <w:t xml:space="preserve">- Phát triển các doanh nghiệp khoa học và công nghệ, doanh nghiệp khởi nghiệp đổi mới sáng tạo trong lĩnh vực muối. </w:t>
      </w:r>
    </w:p>
    <w:p w14:paraId="1ED980F4" w14:textId="77777777" w:rsidR="00301862" w:rsidRPr="00E650B4" w:rsidRDefault="00301862" w:rsidP="00CA7E4F">
      <w:pPr>
        <w:pStyle w:val="Heading1"/>
        <w:spacing w:before="120" w:after="120" w:line="259" w:lineRule="auto"/>
        <w:ind w:firstLine="720"/>
        <w:rPr>
          <w:rFonts w:ascii="Times New Roman" w:hAnsi="Times New Roman" w:cs="Times New Roman"/>
          <w:b w:val="0"/>
          <w:color w:val="auto"/>
          <w:spacing w:val="-2"/>
        </w:rPr>
      </w:pPr>
      <w:bookmarkStart w:id="61" w:name="_Toc237853597"/>
      <w:bookmarkStart w:id="62" w:name="_Toc237870860"/>
      <w:r w:rsidRPr="00E650B4">
        <w:rPr>
          <w:rFonts w:ascii="Times New Roman" w:hAnsi="Times New Roman" w:cs="Times New Roman"/>
          <w:b w:val="0"/>
          <w:color w:val="auto"/>
          <w:spacing w:val="-2"/>
        </w:rPr>
        <w:t>c) Kết quả về ứng dụng và chuyển giao công nghệ</w:t>
      </w:r>
      <w:bookmarkEnd w:id="61"/>
      <w:bookmarkEnd w:id="62"/>
    </w:p>
    <w:p w14:paraId="1934D2A8" w14:textId="77777777" w:rsidR="00301862" w:rsidRPr="00E650B4" w:rsidRDefault="00301862" w:rsidP="00CA7E4F">
      <w:pPr>
        <w:spacing w:before="120" w:after="120" w:line="259" w:lineRule="auto"/>
        <w:ind w:firstLine="720"/>
        <w:jc w:val="both"/>
        <w:rPr>
          <w:rFonts w:cs="Times New Roman"/>
          <w:sz w:val="28"/>
          <w:szCs w:val="28"/>
        </w:rPr>
      </w:pPr>
      <w:r w:rsidRPr="00E650B4">
        <w:rPr>
          <w:rFonts w:cs="Times New Roman"/>
          <w:sz w:val="28"/>
          <w:szCs w:val="28"/>
        </w:rPr>
        <w:t xml:space="preserve">- Các công nghệ tiên tiến được ứng dụng rộng rãi tại các vùng sản xuất muối tập trung. </w:t>
      </w:r>
    </w:p>
    <w:p w14:paraId="1A822B7C" w14:textId="77777777" w:rsidR="00301862" w:rsidRPr="00E650B4" w:rsidRDefault="00301862" w:rsidP="00CA7E4F">
      <w:pPr>
        <w:spacing w:before="120" w:after="120" w:line="259" w:lineRule="auto"/>
        <w:ind w:firstLine="720"/>
        <w:jc w:val="both"/>
        <w:rPr>
          <w:rFonts w:cs="Times New Roman"/>
          <w:sz w:val="28"/>
          <w:szCs w:val="28"/>
        </w:rPr>
      </w:pPr>
      <w:r w:rsidRPr="00E650B4">
        <w:rPr>
          <w:rFonts w:cs="Times New Roman"/>
          <w:sz w:val="28"/>
          <w:szCs w:val="28"/>
        </w:rPr>
        <w:t xml:space="preserve">- Các mô hình sản xuất thông minh, mô hình kinh tế tuần hoàn và mô hình hợp tác xã ứng dụng công nghệ cao được xây dựng và nhân rộng. </w:t>
      </w:r>
    </w:p>
    <w:p w14:paraId="0ECAED38" w14:textId="77777777" w:rsidR="00301862" w:rsidRPr="00E650B4" w:rsidRDefault="00301862" w:rsidP="00CA7E4F">
      <w:pPr>
        <w:spacing w:before="120" w:after="120" w:line="259" w:lineRule="auto"/>
        <w:ind w:firstLine="720"/>
        <w:jc w:val="both"/>
        <w:rPr>
          <w:rFonts w:cs="Times New Roman"/>
          <w:sz w:val="28"/>
          <w:szCs w:val="28"/>
        </w:rPr>
      </w:pPr>
      <w:r w:rsidRPr="00E650B4">
        <w:rPr>
          <w:rFonts w:cs="Times New Roman"/>
          <w:sz w:val="28"/>
          <w:szCs w:val="28"/>
        </w:rPr>
        <w:t xml:space="preserve">- Các kết quả nghiên cứu được chuyển giao vào thực tiễn sản xuất, góp phần nâng cao năng suất, chất lượng và giá trị gia tăng của sản phẩm muối. </w:t>
      </w:r>
    </w:p>
    <w:p w14:paraId="19FB4787" w14:textId="77777777" w:rsidR="00301862" w:rsidRPr="00E650B4" w:rsidRDefault="00301862" w:rsidP="00CA7E4F">
      <w:pPr>
        <w:spacing w:before="120" w:after="120" w:line="259" w:lineRule="auto"/>
        <w:ind w:firstLine="720"/>
        <w:jc w:val="both"/>
        <w:rPr>
          <w:rFonts w:cs="Times New Roman"/>
          <w:sz w:val="28"/>
          <w:szCs w:val="28"/>
        </w:rPr>
      </w:pPr>
      <w:r w:rsidRPr="00E650B4">
        <w:rPr>
          <w:rFonts w:cs="Times New Roman"/>
          <w:sz w:val="28"/>
          <w:szCs w:val="28"/>
        </w:rPr>
        <w:t xml:space="preserve">- Các giải pháp chuyển đổi số được triển khai trong quản lý, điều hành và truy xuất nguồn gốc ngành muối. </w:t>
      </w:r>
    </w:p>
    <w:p w14:paraId="57F3B2C6" w14:textId="77777777" w:rsidR="00301862" w:rsidRPr="00E650B4" w:rsidRDefault="00301862" w:rsidP="00CA7E4F">
      <w:pPr>
        <w:pStyle w:val="Heading1"/>
        <w:spacing w:before="120" w:after="120" w:line="259" w:lineRule="auto"/>
        <w:ind w:firstLine="720"/>
        <w:rPr>
          <w:rFonts w:ascii="Times New Roman" w:hAnsi="Times New Roman" w:cs="Times New Roman"/>
          <w:b w:val="0"/>
          <w:color w:val="auto"/>
          <w:spacing w:val="-2"/>
        </w:rPr>
      </w:pPr>
      <w:bookmarkStart w:id="63" w:name="_Toc237853598"/>
      <w:bookmarkStart w:id="64" w:name="_Toc237870861"/>
      <w:r w:rsidRPr="00E650B4">
        <w:rPr>
          <w:rFonts w:ascii="Times New Roman" w:hAnsi="Times New Roman" w:cs="Times New Roman"/>
          <w:b w:val="0"/>
          <w:color w:val="auto"/>
          <w:spacing w:val="-2"/>
        </w:rPr>
        <w:t>d) Kết quả về nguồn nhân lực</w:t>
      </w:r>
      <w:bookmarkEnd w:id="63"/>
      <w:bookmarkEnd w:id="64"/>
    </w:p>
    <w:p w14:paraId="3B1E40A1" w14:textId="77777777" w:rsidR="00301862" w:rsidRPr="00E650B4" w:rsidRDefault="00301862" w:rsidP="00CA7E4F">
      <w:pPr>
        <w:spacing w:before="120" w:after="120" w:line="259" w:lineRule="auto"/>
        <w:ind w:firstLine="720"/>
        <w:jc w:val="both"/>
        <w:rPr>
          <w:rFonts w:cs="Times New Roman"/>
          <w:sz w:val="28"/>
          <w:szCs w:val="28"/>
        </w:rPr>
      </w:pPr>
      <w:r w:rsidRPr="00E650B4">
        <w:rPr>
          <w:rFonts w:cs="Times New Roman"/>
          <w:sz w:val="28"/>
          <w:szCs w:val="28"/>
        </w:rPr>
        <w:t xml:space="preserve">- Hình thành đội ngũ cán bộ khoa học và công nghệ có năng lực nghiên cứu, tiếp nhận và làm chủ công nghệ mới. </w:t>
      </w:r>
    </w:p>
    <w:p w14:paraId="12A22D25" w14:textId="77777777" w:rsidR="00301862" w:rsidRPr="00E650B4" w:rsidRDefault="00301862" w:rsidP="00CA7E4F">
      <w:pPr>
        <w:spacing w:before="120" w:after="120" w:line="259" w:lineRule="auto"/>
        <w:ind w:firstLine="720"/>
        <w:jc w:val="both"/>
        <w:rPr>
          <w:rFonts w:cs="Times New Roman"/>
          <w:sz w:val="28"/>
          <w:szCs w:val="28"/>
        </w:rPr>
      </w:pPr>
      <w:r w:rsidRPr="00E650B4">
        <w:rPr>
          <w:rFonts w:cs="Times New Roman"/>
          <w:sz w:val="28"/>
          <w:szCs w:val="28"/>
        </w:rPr>
        <w:t xml:space="preserve">- Nâng cao năng lực đổi mới sáng tạo của doanh nghiệp, hợp tác xã và người sản xuất. </w:t>
      </w:r>
    </w:p>
    <w:p w14:paraId="72AA90F2" w14:textId="77777777" w:rsidR="00301862" w:rsidRPr="00E650B4" w:rsidRDefault="00301862" w:rsidP="00CA7E4F">
      <w:pPr>
        <w:spacing w:before="120" w:after="120" w:line="259" w:lineRule="auto"/>
        <w:ind w:firstLine="720"/>
        <w:jc w:val="both"/>
        <w:rPr>
          <w:rFonts w:cs="Times New Roman"/>
          <w:sz w:val="28"/>
          <w:szCs w:val="28"/>
        </w:rPr>
      </w:pPr>
      <w:r w:rsidRPr="00E650B4">
        <w:rPr>
          <w:rFonts w:cs="Times New Roman"/>
          <w:sz w:val="28"/>
          <w:szCs w:val="28"/>
        </w:rPr>
        <w:t xml:space="preserve">- Xây dựng mạng lưới chuyên gia và tư vấn khoa học, công nghệ ngành muối; tăng cường hợp tác trong nước và quốc tế. </w:t>
      </w:r>
    </w:p>
    <w:p w14:paraId="61720F20" w14:textId="35444F83" w:rsidR="00301862" w:rsidRPr="00E650B4" w:rsidRDefault="00EF7F32" w:rsidP="00CA7E4F">
      <w:pPr>
        <w:pStyle w:val="Heading1"/>
        <w:spacing w:before="120" w:after="120" w:line="259" w:lineRule="auto"/>
        <w:ind w:firstLine="720"/>
        <w:rPr>
          <w:rFonts w:ascii="Times New Roman" w:hAnsi="Times New Roman" w:cs="Times New Roman"/>
          <w:b w:val="0"/>
          <w:color w:val="auto"/>
          <w:spacing w:val="-2"/>
        </w:rPr>
      </w:pPr>
      <w:bookmarkStart w:id="65" w:name="_Toc237853599"/>
      <w:bookmarkStart w:id="66" w:name="_Toc237870862"/>
      <w:r w:rsidRPr="00E650B4">
        <w:rPr>
          <w:rFonts w:ascii="Times New Roman" w:hAnsi="Times New Roman" w:cs="Times New Roman"/>
          <w:b w:val="0"/>
          <w:color w:val="auto"/>
          <w:spacing w:val="-2"/>
        </w:rPr>
        <w:t>5</w:t>
      </w:r>
      <w:r w:rsidR="00301862" w:rsidRPr="00E650B4">
        <w:rPr>
          <w:rFonts w:ascii="Times New Roman" w:hAnsi="Times New Roman" w:cs="Times New Roman"/>
          <w:b w:val="0"/>
          <w:color w:val="auto"/>
          <w:spacing w:val="-2"/>
        </w:rPr>
        <w:t>.2. Chỉ tiêu đánh giá</w:t>
      </w:r>
      <w:bookmarkEnd w:id="65"/>
      <w:bookmarkEnd w:id="66"/>
    </w:p>
    <w:p w14:paraId="2ED341DF" w14:textId="77777777" w:rsidR="00311F66" w:rsidRDefault="00311F66" w:rsidP="00311F66">
      <w:pPr>
        <w:pStyle w:val="Heading1"/>
        <w:spacing w:before="0"/>
        <w:ind w:firstLine="720"/>
        <w:jc w:val="both"/>
        <w:rPr>
          <w:rFonts w:ascii="Times New Roman" w:hAnsi="Times New Roman" w:cs="Times New Roman"/>
          <w:b w:val="0"/>
          <w:color w:val="auto"/>
        </w:rPr>
      </w:pPr>
      <w:bookmarkStart w:id="67" w:name="_Toc237870863"/>
      <w:bookmarkStart w:id="68" w:name="_Toc237853600"/>
      <w:r w:rsidRPr="00E650B4">
        <w:rPr>
          <w:rFonts w:ascii="Times New Roman" w:hAnsi="Times New Roman" w:cs="Times New Roman"/>
          <w:b w:val="0"/>
          <w:color w:val="auto"/>
        </w:rPr>
        <w:t>a) Chỉ số</w:t>
      </w:r>
      <w:bookmarkEnd w:id="67"/>
    </w:p>
    <w:p w14:paraId="5999A07A" w14:textId="77777777" w:rsidR="00BB2D1F" w:rsidRPr="00BB2D1F" w:rsidRDefault="00BB2D1F" w:rsidP="00BB2D1F"/>
    <w:tbl>
      <w:tblPr>
        <w:tblStyle w:val="TableNormal1"/>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7"/>
        <w:gridCol w:w="2193"/>
        <w:gridCol w:w="1351"/>
        <w:gridCol w:w="1050"/>
        <w:gridCol w:w="1969"/>
        <w:gridCol w:w="1476"/>
      </w:tblGrid>
      <w:tr w:rsidR="00E650B4" w:rsidRPr="00E650B4" w14:paraId="201014A5" w14:textId="77777777" w:rsidTr="00BB2D1F">
        <w:trPr>
          <w:trHeight w:val="454"/>
          <w:tblHeader/>
          <w:jc w:val="center"/>
        </w:trPr>
        <w:tc>
          <w:tcPr>
            <w:tcW w:w="1717" w:type="dxa"/>
            <w:vMerge w:val="restart"/>
            <w:vAlign w:val="center"/>
          </w:tcPr>
          <w:p w14:paraId="3F5208B9" w14:textId="77777777" w:rsidR="001B395B" w:rsidRPr="00E650B4" w:rsidRDefault="001B395B" w:rsidP="00DB1F90">
            <w:pPr>
              <w:spacing w:before="40" w:after="40" w:line="259" w:lineRule="auto"/>
              <w:jc w:val="center"/>
              <w:rPr>
                <w:rFonts w:eastAsia="Malgun Gothic" w:cs="Times New Roman"/>
                <w:b/>
                <w:szCs w:val="26"/>
                <w:lang w:eastAsia="ko-KR"/>
              </w:rPr>
            </w:pPr>
          </w:p>
          <w:p w14:paraId="592F706F" w14:textId="77777777" w:rsidR="002A052B" w:rsidRPr="00E650B4" w:rsidRDefault="001B395B" w:rsidP="00DB1F90">
            <w:pPr>
              <w:spacing w:before="40" w:after="40" w:line="259" w:lineRule="auto"/>
              <w:jc w:val="center"/>
              <w:rPr>
                <w:rFonts w:eastAsia="Malgun Gothic" w:cs="Times New Roman"/>
                <w:b/>
                <w:spacing w:val="-4"/>
                <w:szCs w:val="26"/>
                <w:lang w:eastAsia="ko-KR"/>
              </w:rPr>
            </w:pPr>
            <w:r w:rsidRPr="00E650B4">
              <w:rPr>
                <w:rFonts w:eastAsia="Malgun Gothic" w:cs="Times New Roman"/>
                <w:b/>
                <w:spacing w:val="-4"/>
                <w:szCs w:val="26"/>
                <w:lang w:eastAsia="ko-KR"/>
              </w:rPr>
              <w:t xml:space="preserve">Mục tiêu </w:t>
            </w:r>
          </w:p>
          <w:p w14:paraId="492575CD" w14:textId="0BF94258" w:rsidR="001B395B" w:rsidRPr="00E650B4" w:rsidRDefault="001B395B" w:rsidP="00DB1F90">
            <w:pPr>
              <w:spacing w:before="40" w:after="40" w:line="259" w:lineRule="auto"/>
              <w:jc w:val="center"/>
              <w:rPr>
                <w:rFonts w:eastAsia="Malgun Gothic" w:cs="Times New Roman"/>
                <w:b/>
                <w:szCs w:val="26"/>
                <w:lang w:eastAsia="ko-KR"/>
              </w:rPr>
            </w:pPr>
            <w:r w:rsidRPr="00E650B4">
              <w:rPr>
                <w:rFonts w:eastAsia="Malgun Gothic" w:cs="Times New Roman"/>
                <w:b/>
                <w:spacing w:val="-4"/>
                <w:szCs w:val="26"/>
                <w:lang w:eastAsia="ko-KR"/>
              </w:rPr>
              <w:t>cụ thể</w:t>
            </w:r>
          </w:p>
          <w:p w14:paraId="3D251616" w14:textId="77777777" w:rsidR="001B395B" w:rsidRPr="00E650B4" w:rsidRDefault="001B395B" w:rsidP="00DB1F90">
            <w:pPr>
              <w:tabs>
                <w:tab w:val="left" w:pos="728"/>
              </w:tabs>
              <w:spacing w:before="40" w:after="40" w:line="259" w:lineRule="auto"/>
              <w:jc w:val="center"/>
              <w:rPr>
                <w:rFonts w:eastAsia="Malgun Gothic" w:cs="Times New Roman"/>
                <w:b/>
                <w:szCs w:val="26"/>
                <w:lang w:eastAsia="ko-KR"/>
              </w:rPr>
            </w:pPr>
          </w:p>
        </w:tc>
        <w:tc>
          <w:tcPr>
            <w:tcW w:w="8039" w:type="dxa"/>
            <w:gridSpan w:val="5"/>
            <w:vAlign w:val="center"/>
          </w:tcPr>
          <w:p w14:paraId="52CD10F3" w14:textId="77777777" w:rsidR="001B395B" w:rsidRPr="00E650B4" w:rsidRDefault="001B395B" w:rsidP="00DB1F90">
            <w:pPr>
              <w:spacing w:before="40" w:after="40" w:line="259" w:lineRule="auto"/>
              <w:ind w:right="6"/>
              <w:jc w:val="center"/>
              <w:rPr>
                <w:rFonts w:eastAsia="Malgun Gothic" w:cs="Times New Roman"/>
                <w:b/>
                <w:szCs w:val="26"/>
                <w:lang w:eastAsia="ko-KR"/>
              </w:rPr>
            </w:pPr>
            <w:r w:rsidRPr="00E650B4">
              <w:rPr>
                <w:rFonts w:eastAsia="Malgun Gothic" w:cs="Times New Roman"/>
                <w:b/>
                <w:spacing w:val="-4"/>
                <w:szCs w:val="26"/>
                <w:lang w:eastAsia="ko-KR"/>
              </w:rPr>
              <w:t>Chỉ số</w:t>
            </w:r>
          </w:p>
        </w:tc>
      </w:tr>
      <w:tr w:rsidR="00E650B4" w:rsidRPr="00E650B4" w14:paraId="471CD18F" w14:textId="77777777" w:rsidTr="00BB2D1F">
        <w:trPr>
          <w:trHeight w:val="1281"/>
          <w:tblHeader/>
          <w:jc w:val="center"/>
        </w:trPr>
        <w:tc>
          <w:tcPr>
            <w:tcW w:w="1717" w:type="dxa"/>
            <w:vMerge/>
            <w:vAlign w:val="center"/>
          </w:tcPr>
          <w:p w14:paraId="23F4B3AB" w14:textId="77777777" w:rsidR="001B395B" w:rsidRPr="00E650B4" w:rsidRDefault="001B395B" w:rsidP="00DB1F90">
            <w:pPr>
              <w:tabs>
                <w:tab w:val="left" w:pos="728"/>
              </w:tabs>
              <w:spacing w:before="40" w:after="40" w:line="259" w:lineRule="auto"/>
              <w:jc w:val="center"/>
              <w:rPr>
                <w:rFonts w:eastAsia="Malgun Gothic" w:cs="Times New Roman"/>
                <w:b/>
                <w:szCs w:val="26"/>
                <w:lang w:eastAsia="ko-KR"/>
              </w:rPr>
            </w:pPr>
          </w:p>
        </w:tc>
        <w:tc>
          <w:tcPr>
            <w:tcW w:w="2193" w:type="dxa"/>
            <w:vAlign w:val="center"/>
          </w:tcPr>
          <w:p w14:paraId="7D9D63A9" w14:textId="77777777" w:rsidR="001B395B" w:rsidRPr="00E650B4" w:rsidRDefault="001B395B" w:rsidP="00DB1F90">
            <w:pPr>
              <w:spacing w:before="40" w:after="40" w:line="259" w:lineRule="auto"/>
              <w:ind w:left="1" w:right="1"/>
              <w:contextualSpacing/>
              <w:jc w:val="center"/>
              <w:rPr>
                <w:rFonts w:eastAsia="Malgun Gothic" w:cs="Times New Roman"/>
                <w:b/>
                <w:spacing w:val="-2"/>
                <w:szCs w:val="26"/>
                <w:lang w:eastAsia="ko-KR"/>
              </w:rPr>
            </w:pPr>
            <w:r w:rsidRPr="00E650B4">
              <w:rPr>
                <w:rFonts w:eastAsia="Malgun Gothic" w:cs="Times New Roman"/>
                <w:b/>
                <w:spacing w:val="-2"/>
                <w:szCs w:val="26"/>
                <w:lang w:eastAsia="ko-KR"/>
              </w:rPr>
              <w:t>Tên chỉ số và đơn vị của chỉ số</w:t>
            </w:r>
          </w:p>
        </w:tc>
        <w:tc>
          <w:tcPr>
            <w:tcW w:w="1351" w:type="dxa"/>
            <w:vAlign w:val="center"/>
          </w:tcPr>
          <w:p w14:paraId="1A05419C" w14:textId="77777777" w:rsidR="001B395B" w:rsidRPr="00E650B4" w:rsidRDefault="001B395B" w:rsidP="00DB1F90">
            <w:pPr>
              <w:spacing w:before="40" w:after="40" w:line="259" w:lineRule="auto"/>
              <w:ind w:right="4"/>
              <w:contextualSpacing/>
              <w:jc w:val="center"/>
              <w:rPr>
                <w:rFonts w:eastAsia="Malgun Gothic" w:cs="Times New Roman"/>
                <w:b/>
                <w:spacing w:val="-4"/>
                <w:szCs w:val="26"/>
                <w:lang w:eastAsia="ko-KR"/>
              </w:rPr>
            </w:pPr>
            <w:r w:rsidRPr="00E650B4">
              <w:rPr>
                <w:rFonts w:eastAsia="Malgun Gothic" w:cs="Times New Roman"/>
                <w:b/>
                <w:spacing w:val="-4"/>
                <w:szCs w:val="26"/>
                <w:lang w:eastAsia="ko-KR"/>
              </w:rPr>
              <w:t>Loại chỉ số</w:t>
            </w:r>
          </w:p>
          <w:p w14:paraId="56B2B0D9" w14:textId="77777777" w:rsidR="001B395B" w:rsidRPr="00E650B4" w:rsidRDefault="001B395B" w:rsidP="00DB1F90">
            <w:pPr>
              <w:spacing w:before="40" w:after="40" w:line="259" w:lineRule="auto"/>
              <w:ind w:right="4"/>
              <w:contextualSpacing/>
              <w:jc w:val="center"/>
              <w:rPr>
                <w:rFonts w:eastAsia="Malgun Gothic" w:cs="Times New Roman"/>
                <w:b/>
                <w:spacing w:val="-4"/>
                <w:szCs w:val="26"/>
                <w:lang w:eastAsia="ko-KR"/>
              </w:rPr>
            </w:pPr>
          </w:p>
        </w:tc>
        <w:tc>
          <w:tcPr>
            <w:tcW w:w="1050" w:type="dxa"/>
            <w:vAlign w:val="center"/>
          </w:tcPr>
          <w:p w14:paraId="203750FF" w14:textId="77777777" w:rsidR="001B395B" w:rsidRPr="00E650B4" w:rsidRDefault="001B395B" w:rsidP="00DB1F90">
            <w:pPr>
              <w:spacing w:before="40" w:after="40" w:line="259" w:lineRule="auto"/>
              <w:ind w:right="6"/>
              <w:contextualSpacing/>
              <w:jc w:val="center"/>
              <w:rPr>
                <w:rFonts w:eastAsia="Malgun Gothic" w:cs="Times New Roman"/>
                <w:b/>
                <w:spacing w:val="-2"/>
                <w:szCs w:val="26"/>
                <w:lang w:eastAsia="ko-KR"/>
              </w:rPr>
            </w:pPr>
            <w:r w:rsidRPr="00E650B4">
              <w:rPr>
                <w:rFonts w:eastAsia="Malgun Gothic" w:cs="Times New Roman"/>
                <w:b/>
                <w:spacing w:val="-4"/>
                <w:szCs w:val="26"/>
                <w:lang w:eastAsia="ko-KR"/>
              </w:rPr>
              <w:t>Phương pháp đo</w:t>
            </w:r>
          </w:p>
          <w:p w14:paraId="052B0A27" w14:textId="77777777" w:rsidR="001B395B" w:rsidRPr="00E650B4" w:rsidRDefault="001B395B" w:rsidP="00DB1F90">
            <w:pPr>
              <w:spacing w:before="40" w:after="40" w:line="259" w:lineRule="auto"/>
              <w:ind w:right="6"/>
              <w:contextualSpacing/>
              <w:jc w:val="center"/>
              <w:rPr>
                <w:rFonts w:eastAsia="Malgun Gothic" w:cs="Times New Roman"/>
                <w:b/>
                <w:spacing w:val="-2"/>
                <w:szCs w:val="26"/>
                <w:lang w:eastAsia="ko-KR"/>
              </w:rPr>
            </w:pPr>
          </w:p>
        </w:tc>
        <w:tc>
          <w:tcPr>
            <w:tcW w:w="1969" w:type="dxa"/>
            <w:vAlign w:val="center"/>
          </w:tcPr>
          <w:p w14:paraId="5F312088" w14:textId="77777777" w:rsidR="001B395B" w:rsidRPr="00E650B4" w:rsidRDefault="001B395B" w:rsidP="00DB1F90">
            <w:pPr>
              <w:spacing w:before="40" w:after="40" w:line="259" w:lineRule="auto"/>
              <w:ind w:right="6"/>
              <w:contextualSpacing/>
              <w:jc w:val="center"/>
              <w:rPr>
                <w:rFonts w:eastAsia="Malgun Gothic" w:cs="Times New Roman"/>
                <w:b/>
                <w:spacing w:val="-2"/>
                <w:szCs w:val="26"/>
                <w:lang w:eastAsia="ko-KR"/>
              </w:rPr>
            </w:pPr>
            <w:r w:rsidRPr="00E650B4">
              <w:rPr>
                <w:rFonts w:eastAsia="Malgun Gothic" w:cs="Times New Roman"/>
                <w:b/>
                <w:spacing w:val="-2"/>
                <w:szCs w:val="26"/>
                <w:lang w:eastAsia="ko-KR"/>
              </w:rPr>
              <w:t>Công thức tính</w:t>
            </w:r>
          </w:p>
        </w:tc>
        <w:tc>
          <w:tcPr>
            <w:tcW w:w="1476" w:type="dxa"/>
            <w:vAlign w:val="center"/>
          </w:tcPr>
          <w:p w14:paraId="7AB9DB3E" w14:textId="77777777" w:rsidR="001B395B" w:rsidRPr="00E650B4" w:rsidRDefault="001B395B" w:rsidP="00DB1F90">
            <w:pPr>
              <w:spacing w:before="40" w:after="40" w:line="259" w:lineRule="auto"/>
              <w:ind w:right="6"/>
              <w:contextualSpacing/>
              <w:jc w:val="center"/>
              <w:rPr>
                <w:rFonts w:eastAsia="Malgun Gothic" w:cs="Times New Roman"/>
                <w:b/>
                <w:spacing w:val="-2"/>
                <w:szCs w:val="26"/>
                <w:lang w:eastAsia="ko-KR"/>
              </w:rPr>
            </w:pPr>
            <w:r w:rsidRPr="00E650B4">
              <w:rPr>
                <w:rFonts w:eastAsia="Malgun Gothic" w:cs="Times New Roman"/>
                <w:b/>
                <w:spacing w:val="-2"/>
                <w:szCs w:val="26"/>
                <w:lang w:eastAsia="ko-KR"/>
              </w:rPr>
              <w:t>Thời điểm đo lường và báo cáo</w:t>
            </w:r>
          </w:p>
        </w:tc>
      </w:tr>
      <w:tr w:rsidR="00E650B4" w:rsidRPr="00E650B4" w14:paraId="3DFB665C" w14:textId="77777777" w:rsidTr="00BB2D1F">
        <w:trPr>
          <w:trHeight w:val="303"/>
          <w:jc w:val="center"/>
        </w:trPr>
        <w:tc>
          <w:tcPr>
            <w:tcW w:w="1717" w:type="dxa"/>
            <w:vMerge w:val="restart"/>
            <w:vAlign w:val="center"/>
          </w:tcPr>
          <w:p w14:paraId="37A0347D" w14:textId="77777777" w:rsidR="001B395B" w:rsidRPr="00E650B4" w:rsidRDefault="001B395B" w:rsidP="00DB1F90">
            <w:pPr>
              <w:tabs>
                <w:tab w:val="left" w:pos="728"/>
              </w:tabs>
              <w:spacing w:before="40" w:after="40" w:line="259" w:lineRule="auto"/>
              <w:rPr>
                <w:rFonts w:eastAsia="Malgun Gothic" w:cs="Times New Roman"/>
                <w:szCs w:val="26"/>
                <w:lang w:eastAsia="ko-KR"/>
              </w:rPr>
            </w:pPr>
            <w:r w:rsidRPr="00E650B4">
              <w:rPr>
                <w:rFonts w:eastAsia="Malgun Gothic" w:cs="Times New Roman"/>
                <w:szCs w:val="26"/>
                <w:lang w:eastAsia="ko-KR"/>
              </w:rPr>
              <w:t>1. Xây dựng nền tảng dữ liệu, tiêu chuẩn và công cụ số phục vụ quản trị ngành muối.</w:t>
            </w:r>
          </w:p>
        </w:tc>
        <w:tc>
          <w:tcPr>
            <w:tcW w:w="2193" w:type="dxa"/>
            <w:vAlign w:val="center"/>
          </w:tcPr>
          <w:p w14:paraId="180A7B93" w14:textId="77777777" w:rsidR="001B395B" w:rsidRPr="00E650B4" w:rsidRDefault="001B395B" w:rsidP="00BB2D1F">
            <w:pPr>
              <w:spacing w:before="40" w:after="40" w:line="259" w:lineRule="auto"/>
              <w:ind w:right="110"/>
              <w:jc w:val="center"/>
              <w:rPr>
                <w:rFonts w:eastAsia="Malgun Gothic" w:cs="Times New Roman"/>
                <w:szCs w:val="26"/>
                <w:lang w:eastAsia="ko-KR"/>
              </w:rPr>
            </w:pPr>
            <w:r w:rsidRPr="00E650B4">
              <w:rPr>
                <w:rFonts w:eastAsia="Malgun Gothic" w:cs="Times New Roman"/>
                <w:szCs w:val="26"/>
                <w:lang w:eastAsia="ko-KR"/>
              </w:rPr>
              <w:t>1.1.Phần trăm nền tảng dữ liệu và công cụ số phục vụ quản trị ngành muối.</w:t>
            </w:r>
          </w:p>
        </w:tc>
        <w:tc>
          <w:tcPr>
            <w:tcW w:w="1351" w:type="dxa"/>
            <w:vAlign w:val="center"/>
          </w:tcPr>
          <w:p w14:paraId="653379E9"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Công nghệ</w:t>
            </w:r>
          </w:p>
        </w:tc>
        <w:tc>
          <w:tcPr>
            <w:tcW w:w="1050" w:type="dxa"/>
            <w:vAlign w:val="center"/>
          </w:tcPr>
          <w:p w14:paraId="02D8D2BD" w14:textId="77777777" w:rsidR="001B395B" w:rsidRPr="00E650B4" w:rsidRDefault="001B395B" w:rsidP="00DB1F90">
            <w:pPr>
              <w:spacing w:before="40" w:after="40" w:line="259" w:lineRule="auto"/>
              <w:contextualSpacing/>
              <w:jc w:val="center"/>
              <w:rPr>
                <w:rFonts w:eastAsia="Noto Serif CJK JP" w:cs="Times New Roman"/>
                <w:szCs w:val="26"/>
                <w:lang w:eastAsia="ko-KR"/>
              </w:rPr>
            </w:pPr>
            <w:r w:rsidRPr="00E650B4">
              <w:rPr>
                <w:rFonts w:eastAsia="Times New Roman" w:cs="Times New Roman"/>
                <w:szCs w:val="26"/>
              </w:rPr>
              <w:t>Kiểm đếm, thống kê, báo cáo</w:t>
            </w:r>
          </w:p>
        </w:tc>
        <w:tc>
          <w:tcPr>
            <w:tcW w:w="1969" w:type="dxa"/>
            <w:vAlign w:val="center"/>
          </w:tcPr>
          <w:p w14:paraId="53195023"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Tổng số Hệ thống cơ sở dữ liệu đạt được/ Tổng số Hệ thống cơ sở dữ liệu được giao x 100%</w:t>
            </w:r>
          </w:p>
        </w:tc>
        <w:tc>
          <w:tcPr>
            <w:tcW w:w="1476" w:type="dxa"/>
            <w:vAlign w:val="center"/>
          </w:tcPr>
          <w:p w14:paraId="0D242064"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Ngay sau khi kết thúc nhiệm vụ</w:t>
            </w:r>
          </w:p>
        </w:tc>
      </w:tr>
      <w:tr w:rsidR="00E650B4" w:rsidRPr="00E650B4" w14:paraId="5B127BF0" w14:textId="77777777" w:rsidTr="00BB2D1F">
        <w:trPr>
          <w:trHeight w:val="303"/>
          <w:jc w:val="center"/>
        </w:trPr>
        <w:tc>
          <w:tcPr>
            <w:tcW w:w="1717" w:type="dxa"/>
            <w:vMerge/>
            <w:vAlign w:val="center"/>
          </w:tcPr>
          <w:p w14:paraId="70929C94" w14:textId="77777777" w:rsidR="001B395B" w:rsidRPr="00E650B4" w:rsidRDefault="001B395B" w:rsidP="00DB1F90">
            <w:pPr>
              <w:tabs>
                <w:tab w:val="left" w:pos="728"/>
              </w:tabs>
              <w:spacing w:before="40" w:after="40" w:line="259" w:lineRule="auto"/>
              <w:rPr>
                <w:rFonts w:eastAsia="Malgun Gothic" w:cs="Times New Roman"/>
                <w:szCs w:val="26"/>
                <w:lang w:eastAsia="ko-KR"/>
              </w:rPr>
            </w:pPr>
          </w:p>
        </w:tc>
        <w:tc>
          <w:tcPr>
            <w:tcW w:w="2193" w:type="dxa"/>
            <w:vAlign w:val="center"/>
          </w:tcPr>
          <w:p w14:paraId="438DCCB5" w14:textId="77777777" w:rsidR="001B395B" w:rsidRPr="00E650B4" w:rsidRDefault="001B395B" w:rsidP="00BB2D1F">
            <w:pPr>
              <w:spacing w:before="40" w:after="40" w:line="259" w:lineRule="auto"/>
              <w:jc w:val="center"/>
              <w:rPr>
                <w:rFonts w:cs="Times New Roman"/>
                <w:szCs w:val="26"/>
              </w:rPr>
            </w:pPr>
            <w:r w:rsidRPr="00E650B4">
              <w:rPr>
                <w:rFonts w:eastAsia="Malgun Gothic" w:cs="Times New Roman"/>
                <w:szCs w:val="26"/>
                <w:lang w:eastAsia="ko-KR"/>
              </w:rPr>
              <w:t xml:space="preserve">1.2. Phần trăm Hệ </w:t>
            </w:r>
            <w:r w:rsidRPr="00E650B4">
              <w:rPr>
                <w:rFonts w:cs="Times New Roman"/>
                <w:szCs w:val="26"/>
              </w:rPr>
              <w:t>thống tiêu chuẩn quốc gia, quy chuẩn quốc gia đối với sản phẩm muối.</w:t>
            </w:r>
          </w:p>
          <w:p w14:paraId="31F307CF" w14:textId="77777777" w:rsidR="001B395B" w:rsidRPr="00E650B4" w:rsidRDefault="001B395B" w:rsidP="00BB2D1F">
            <w:pPr>
              <w:spacing w:before="40" w:after="40" w:line="259" w:lineRule="auto"/>
              <w:ind w:right="110"/>
              <w:jc w:val="center"/>
              <w:rPr>
                <w:rFonts w:eastAsia="Malgun Gothic" w:cs="Times New Roman"/>
                <w:szCs w:val="26"/>
                <w:lang w:eastAsia="ko-KR"/>
              </w:rPr>
            </w:pPr>
          </w:p>
        </w:tc>
        <w:tc>
          <w:tcPr>
            <w:tcW w:w="1351" w:type="dxa"/>
            <w:vAlign w:val="center"/>
          </w:tcPr>
          <w:p w14:paraId="537F51B0"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Khoa học</w:t>
            </w:r>
          </w:p>
        </w:tc>
        <w:tc>
          <w:tcPr>
            <w:tcW w:w="1050" w:type="dxa"/>
            <w:vAlign w:val="center"/>
          </w:tcPr>
          <w:p w14:paraId="566D9D56" w14:textId="77777777" w:rsidR="001B395B" w:rsidRPr="00E650B4" w:rsidRDefault="001B395B" w:rsidP="00DB1F90">
            <w:pPr>
              <w:spacing w:before="40" w:after="40" w:line="259" w:lineRule="auto"/>
              <w:contextualSpacing/>
              <w:jc w:val="center"/>
              <w:rPr>
                <w:rFonts w:eastAsia="Times New Roman" w:cs="Times New Roman"/>
                <w:szCs w:val="26"/>
              </w:rPr>
            </w:pPr>
            <w:r w:rsidRPr="00E650B4">
              <w:rPr>
                <w:rFonts w:eastAsia="Times New Roman" w:cs="Times New Roman"/>
                <w:szCs w:val="26"/>
              </w:rPr>
              <w:t>Kiểm đếm, thống kê, báo cáo</w:t>
            </w:r>
          </w:p>
        </w:tc>
        <w:tc>
          <w:tcPr>
            <w:tcW w:w="1969" w:type="dxa"/>
            <w:vAlign w:val="center"/>
          </w:tcPr>
          <w:p w14:paraId="4639C243"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 xml:space="preserve">Tổng số </w:t>
            </w:r>
            <w:r w:rsidRPr="00E650B4">
              <w:rPr>
                <w:rFonts w:eastAsia="Malgun Gothic" w:cs="Times New Roman"/>
                <w:szCs w:val="26"/>
                <w:lang w:eastAsia="ko-KR"/>
              </w:rPr>
              <w:t xml:space="preserve">QCVN, TCVN được rà soát, cập nhật, xây dựng </w:t>
            </w:r>
            <w:r w:rsidRPr="00E650B4">
              <w:rPr>
                <w:rFonts w:eastAsia="Noto Serif CJK JP" w:cs="Times New Roman"/>
                <w:szCs w:val="26"/>
                <w:lang w:eastAsia="ko-KR"/>
              </w:rPr>
              <w:t xml:space="preserve">đạt được/Tổng số </w:t>
            </w:r>
            <w:r w:rsidRPr="00E650B4">
              <w:rPr>
                <w:rFonts w:eastAsia="Malgun Gothic" w:cs="Times New Roman"/>
                <w:szCs w:val="26"/>
                <w:lang w:eastAsia="ko-KR"/>
              </w:rPr>
              <w:t xml:space="preserve">QCVN, TCVN được rà soát, cập nhật, xây dựng </w:t>
            </w:r>
            <w:r w:rsidRPr="00E650B4">
              <w:rPr>
                <w:rFonts w:eastAsia="Noto Serif CJK JP" w:cs="Times New Roman"/>
                <w:szCs w:val="26"/>
                <w:lang w:eastAsia="ko-KR"/>
              </w:rPr>
              <w:t>được giao x 100%</w:t>
            </w:r>
          </w:p>
        </w:tc>
        <w:tc>
          <w:tcPr>
            <w:tcW w:w="1476" w:type="dxa"/>
            <w:vAlign w:val="center"/>
          </w:tcPr>
          <w:p w14:paraId="30DE4BE6"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Ngay sau khi kết thúc nhiệm vụ</w:t>
            </w:r>
          </w:p>
        </w:tc>
      </w:tr>
      <w:tr w:rsidR="00E650B4" w:rsidRPr="00E650B4" w14:paraId="60CDC8AF" w14:textId="77777777" w:rsidTr="00BB2D1F">
        <w:trPr>
          <w:trHeight w:val="281"/>
          <w:jc w:val="center"/>
        </w:trPr>
        <w:tc>
          <w:tcPr>
            <w:tcW w:w="1717" w:type="dxa"/>
            <w:vMerge w:val="restart"/>
            <w:vAlign w:val="center"/>
          </w:tcPr>
          <w:p w14:paraId="6F2987AB" w14:textId="77777777" w:rsidR="001B395B" w:rsidRPr="00E650B4" w:rsidRDefault="001B395B" w:rsidP="00DB1F90">
            <w:pPr>
              <w:tabs>
                <w:tab w:val="left" w:pos="728"/>
              </w:tabs>
              <w:spacing w:before="40" w:after="40" w:line="259" w:lineRule="auto"/>
              <w:rPr>
                <w:rFonts w:eastAsia="Malgun Gothic" w:cs="Times New Roman"/>
                <w:szCs w:val="26"/>
                <w:lang w:eastAsia="ko-KR"/>
              </w:rPr>
            </w:pPr>
            <w:r w:rsidRPr="00E650B4">
              <w:rPr>
                <w:rFonts w:eastAsia="Malgun Gothic" w:cs="Times New Roman"/>
                <w:szCs w:val="26"/>
                <w:lang w:eastAsia="ko-KR"/>
              </w:rPr>
              <w:t>2. Làm chủ các công nghệ then chốt về sản xuất năng suất cao, cơ giới hóa, tự động hóa và thích ứng BĐKH.</w:t>
            </w:r>
          </w:p>
        </w:tc>
        <w:tc>
          <w:tcPr>
            <w:tcW w:w="2193" w:type="dxa"/>
            <w:vAlign w:val="center"/>
          </w:tcPr>
          <w:p w14:paraId="27469107" w14:textId="77777777" w:rsidR="001B395B" w:rsidRPr="00E650B4" w:rsidRDefault="001B395B" w:rsidP="00BB2D1F">
            <w:pPr>
              <w:spacing w:before="40" w:after="40" w:line="259" w:lineRule="auto"/>
              <w:jc w:val="center"/>
              <w:rPr>
                <w:rFonts w:eastAsia="Malgun Gothic" w:cs="Times New Roman"/>
                <w:szCs w:val="26"/>
                <w:lang w:eastAsia="ko-KR"/>
              </w:rPr>
            </w:pPr>
            <w:r w:rsidRPr="00E650B4">
              <w:rPr>
                <w:rFonts w:cs="Times New Roman"/>
                <w:szCs w:val="26"/>
              </w:rPr>
              <w:t>2.1. Phần trăm Gói công nghệ sản xuất muối trên nền vật liệu HDPE.</w:t>
            </w:r>
          </w:p>
        </w:tc>
        <w:tc>
          <w:tcPr>
            <w:tcW w:w="1351" w:type="dxa"/>
            <w:vAlign w:val="center"/>
          </w:tcPr>
          <w:p w14:paraId="59366E37"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Công nghệ</w:t>
            </w:r>
          </w:p>
        </w:tc>
        <w:tc>
          <w:tcPr>
            <w:tcW w:w="1050" w:type="dxa"/>
            <w:vAlign w:val="center"/>
          </w:tcPr>
          <w:p w14:paraId="182F286C"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Times New Roman" w:cs="Times New Roman"/>
                <w:szCs w:val="26"/>
              </w:rPr>
              <w:t>Kiểm đếm, thống kê, báo cáo</w:t>
            </w:r>
          </w:p>
        </w:tc>
        <w:tc>
          <w:tcPr>
            <w:tcW w:w="1969" w:type="dxa"/>
            <w:vAlign w:val="center"/>
          </w:tcPr>
          <w:p w14:paraId="642E750C"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Tổng số Gói công nghệ đạt được/ Tổng số gói công nghệ được giao x 100%</w:t>
            </w:r>
          </w:p>
        </w:tc>
        <w:tc>
          <w:tcPr>
            <w:tcW w:w="1476" w:type="dxa"/>
            <w:vAlign w:val="center"/>
          </w:tcPr>
          <w:p w14:paraId="654D47F1"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Ngay sau khi kết thúc nhiệm vụ</w:t>
            </w:r>
          </w:p>
        </w:tc>
      </w:tr>
      <w:tr w:rsidR="00E650B4" w:rsidRPr="00E650B4" w14:paraId="0F3C02EA" w14:textId="77777777" w:rsidTr="00BB2D1F">
        <w:trPr>
          <w:trHeight w:val="281"/>
          <w:jc w:val="center"/>
        </w:trPr>
        <w:tc>
          <w:tcPr>
            <w:tcW w:w="1717" w:type="dxa"/>
            <w:vMerge/>
            <w:vAlign w:val="center"/>
          </w:tcPr>
          <w:p w14:paraId="5198BD23" w14:textId="77777777" w:rsidR="001B395B" w:rsidRPr="00E650B4" w:rsidRDefault="001B395B" w:rsidP="00DB1F90">
            <w:pPr>
              <w:tabs>
                <w:tab w:val="left" w:pos="728"/>
              </w:tabs>
              <w:spacing w:before="40" w:after="40" w:line="259" w:lineRule="auto"/>
              <w:rPr>
                <w:rFonts w:eastAsia="Malgun Gothic" w:cs="Times New Roman"/>
                <w:szCs w:val="26"/>
                <w:lang w:eastAsia="ko-KR"/>
              </w:rPr>
            </w:pPr>
          </w:p>
        </w:tc>
        <w:tc>
          <w:tcPr>
            <w:tcW w:w="2193" w:type="dxa"/>
            <w:vAlign w:val="center"/>
          </w:tcPr>
          <w:p w14:paraId="6B9CC034" w14:textId="77777777" w:rsidR="001B395B" w:rsidRPr="00E650B4" w:rsidRDefault="001B395B" w:rsidP="00BB2D1F">
            <w:pPr>
              <w:spacing w:before="40" w:after="40" w:line="259" w:lineRule="auto"/>
              <w:jc w:val="center"/>
              <w:rPr>
                <w:rFonts w:eastAsia="Malgun Gothic" w:cs="Times New Roman"/>
                <w:szCs w:val="26"/>
                <w:lang w:eastAsia="ko-KR"/>
              </w:rPr>
            </w:pPr>
            <w:r w:rsidRPr="00E650B4">
              <w:rPr>
                <w:rFonts w:eastAsia="Malgun Gothic" w:cs="Times New Roman"/>
                <w:szCs w:val="26"/>
                <w:lang w:eastAsia="ko-KR"/>
              </w:rPr>
              <w:t>2.2. Phần trăm Gói công nghệ cơ giới hóa trong sản xuất muối đạt năng xuất cao, giảm chi phí và thích ứng biến đổi khí hậu.</w:t>
            </w:r>
          </w:p>
        </w:tc>
        <w:tc>
          <w:tcPr>
            <w:tcW w:w="1351" w:type="dxa"/>
            <w:vAlign w:val="center"/>
          </w:tcPr>
          <w:p w14:paraId="77867895"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Công nghệ</w:t>
            </w:r>
          </w:p>
        </w:tc>
        <w:tc>
          <w:tcPr>
            <w:tcW w:w="1050" w:type="dxa"/>
            <w:vAlign w:val="center"/>
          </w:tcPr>
          <w:p w14:paraId="7CCCE955"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Times New Roman" w:cs="Times New Roman"/>
                <w:szCs w:val="26"/>
              </w:rPr>
              <w:t>Kiểm đếm, thống kê, báo cáo</w:t>
            </w:r>
          </w:p>
        </w:tc>
        <w:tc>
          <w:tcPr>
            <w:tcW w:w="1969" w:type="dxa"/>
            <w:vAlign w:val="center"/>
          </w:tcPr>
          <w:p w14:paraId="5C204FCC"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Tổng số Gói công nghệ đạt được/ Tổng số gói công nghệ được giao x 100%</w:t>
            </w:r>
          </w:p>
        </w:tc>
        <w:tc>
          <w:tcPr>
            <w:tcW w:w="1476" w:type="dxa"/>
            <w:vAlign w:val="center"/>
          </w:tcPr>
          <w:p w14:paraId="5EA230EE"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Ngay sau khi kết thúc nhiệm vụ</w:t>
            </w:r>
          </w:p>
        </w:tc>
      </w:tr>
      <w:tr w:rsidR="00E650B4" w:rsidRPr="00E650B4" w14:paraId="1F3C8683" w14:textId="77777777" w:rsidTr="00BB2D1F">
        <w:trPr>
          <w:trHeight w:val="281"/>
          <w:jc w:val="center"/>
        </w:trPr>
        <w:tc>
          <w:tcPr>
            <w:tcW w:w="1717" w:type="dxa"/>
            <w:vMerge/>
            <w:vAlign w:val="center"/>
          </w:tcPr>
          <w:p w14:paraId="0C48866E" w14:textId="77777777" w:rsidR="001B395B" w:rsidRPr="00E650B4" w:rsidRDefault="001B395B" w:rsidP="00DB1F90">
            <w:pPr>
              <w:tabs>
                <w:tab w:val="left" w:pos="728"/>
              </w:tabs>
              <w:spacing w:before="40" w:after="40" w:line="259" w:lineRule="auto"/>
              <w:rPr>
                <w:rFonts w:eastAsia="Malgun Gothic" w:cs="Times New Roman"/>
                <w:szCs w:val="26"/>
                <w:lang w:eastAsia="ko-KR"/>
              </w:rPr>
            </w:pPr>
          </w:p>
        </w:tc>
        <w:tc>
          <w:tcPr>
            <w:tcW w:w="2193" w:type="dxa"/>
            <w:vAlign w:val="center"/>
          </w:tcPr>
          <w:p w14:paraId="5559DF02" w14:textId="77777777" w:rsidR="001B395B" w:rsidRPr="00E650B4" w:rsidRDefault="001B395B" w:rsidP="00BB2D1F">
            <w:pPr>
              <w:spacing w:before="40" w:after="40" w:line="259" w:lineRule="auto"/>
              <w:ind w:right="110"/>
              <w:jc w:val="center"/>
              <w:rPr>
                <w:rFonts w:eastAsia="Noto Serif CJK JP" w:cs="Times New Roman"/>
                <w:szCs w:val="26"/>
                <w:lang w:eastAsia="ko-KR"/>
              </w:rPr>
            </w:pPr>
            <w:r w:rsidRPr="00E650B4">
              <w:rPr>
                <w:rFonts w:eastAsia="Malgun Gothic" w:cs="Times New Roman"/>
                <w:szCs w:val="26"/>
                <w:lang w:eastAsia="ko-KR"/>
              </w:rPr>
              <w:t>2.3. Phần trăm Gói công nghệ sản xuất muối thích ứng với biến đổi khí hậu</w:t>
            </w:r>
          </w:p>
        </w:tc>
        <w:tc>
          <w:tcPr>
            <w:tcW w:w="1351" w:type="dxa"/>
            <w:vAlign w:val="center"/>
          </w:tcPr>
          <w:p w14:paraId="73CD40A4"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Công nghệ</w:t>
            </w:r>
          </w:p>
        </w:tc>
        <w:tc>
          <w:tcPr>
            <w:tcW w:w="1050" w:type="dxa"/>
            <w:vAlign w:val="center"/>
          </w:tcPr>
          <w:p w14:paraId="2435C984" w14:textId="77777777" w:rsidR="001B395B" w:rsidRPr="00E650B4" w:rsidRDefault="001B395B" w:rsidP="00DB1F90">
            <w:pPr>
              <w:spacing w:before="40" w:after="40" w:line="259" w:lineRule="auto"/>
              <w:ind w:right="1"/>
              <w:jc w:val="center"/>
              <w:rPr>
                <w:rFonts w:eastAsia="Times New Roman" w:cs="Times New Roman"/>
                <w:szCs w:val="26"/>
              </w:rPr>
            </w:pPr>
            <w:r w:rsidRPr="00E650B4">
              <w:rPr>
                <w:rFonts w:eastAsia="Times New Roman" w:cs="Times New Roman"/>
                <w:szCs w:val="26"/>
              </w:rPr>
              <w:t>Kiểm đếm, thống kê, báo cáo</w:t>
            </w:r>
          </w:p>
        </w:tc>
        <w:tc>
          <w:tcPr>
            <w:tcW w:w="1969" w:type="dxa"/>
            <w:vAlign w:val="center"/>
          </w:tcPr>
          <w:p w14:paraId="3E80A332"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Tổng số Gói công nghệ đạt được/ Tổng số gói công nghệ được giao x 100%</w:t>
            </w:r>
          </w:p>
        </w:tc>
        <w:tc>
          <w:tcPr>
            <w:tcW w:w="1476" w:type="dxa"/>
            <w:vAlign w:val="center"/>
          </w:tcPr>
          <w:p w14:paraId="680191A0"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Ngay sau khi kết thúc nhiệm vụ</w:t>
            </w:r>
          </w:p>
        </w:tc>
      </w:tr>
      <w:tr w:rsidR="00E650B4" w:rsidRPr="00E650B4" w14:paraId="38ABAEF3" w14:textId="77777777" w:rsidTr="00BB2D1F">
        <w:trPr>
          <w:trHeight w:val="281"/>
          <w:jc w:val="center"/>
        </w:trPr>
        <w:tc>
          <w:tcPr>
            <w:tcW w:w="1717" w:type="dxa"/>
            <w:vMerge w:val="restart"/>
            <w:vAlign w:val="center"/>
          </w:tcPr>
          <w:p w14:paraId="732FC5B7" w14:textId="77777777" w:rsidR="001B395B" w:rsidRPr="00E650B4" w:rsidRDefault="001B395B" w:rsidP="00DB1F90">
            <w:pPr>
              <w:tabs>
                <w:tab w:val="left" w:pos="728"/>
              </w:tabs>
              <w:spacing w:before="40" w:after="40" w:line="259" w:lineRule="auto"/>
              <w:rPr>
                <w:rFonts w:eastAsia="Malgun Gothic" w:cs="Times New Roman"/>
                <w:szCs w:val="26"/>
                <w:lang w:eastAsia="ko-KR"/>
              </w:rPr>
            </w:pPr>
            <w:r w:rsidRPr="00E650B4">
              <w:rPr>
                <w:rFonts w:eastAsia="Malgun Gothic" w:cs="Times New Roman"/>
                <w:szCs w:val="26"/>
                <w:lang w:eastAsia="ko-KR"/>
              </w:rPr>
              <w:t xml:space="preserve">3. Phát triển công nghệ muối công nghiệp, tinh luyện và </w:t>
            </w:r>
            <w:r w:rsidRPr="00E650B4">
              <w:rPr>
                <w:rFonts w:eastAsia="Malgun Gothic" w:cs="Times New Roman"/>
                <w:szCs w:val="26"/>
                <w:lang w:eastAsia="ko-KR"/>
              </w:rPr>
              <w:lastRenderedPageBreak/>
              <w:t>khai thác giá trị từ nước ót.</w:t>
            </w:r>
          </w:p>
        </w:tc>
        <w:tc>
          <w:tcPr>
            <w:tcW w:w="2193" w:type="dxa"/>
            <w:vAlign w:val="center"/>
          </w:tcPr>
          <w:p w14:paraId="0AC0E782" w14:textId="77777777" w:rsidR="001B395B" w:rsidRPr="00E650B4" w:rsidRDefault="001B395B" w:rsidP="00BB2D1F">
            <w:pPr>
              <w:spacing w:before="40" w:after="40" w:line="259" w:lineRule="auto"/>
              <w:ind w:right="110"/>
              <w:jc w:val="center"/>
              <w:rPr>
                <w:rFonts w:eastAsia="Malgun Gothic" w:cs="Times New Roman"/>
                <w:szCs w:val="26"/>
                <w:lang w:eastAsia="ko-KR"/>
              </w:rPr>
            </w:pPr>
            <w:r w:rsidRPr="00E650B4">
              <w:rPr>
                <w:rFonts w:eastAsia="Malgun Gothic" w:cs="Times New Roman"/>
                <w:szCs w:val="26"/>
                <w:lang w:eastAsia="ko-KR"/>
              </w:rPr>
              <w:lastRenderedPageBreak/>
              <w:t xml:space="preserve">3.1. Phần trăm Gói công nghệ về kiểm soát tạp chất; ổn định thành phần; </w:t>
            </w:r>
            <w:r w:rsidRPr="00E650B4">
              <w:rPr>
                <w:rFonts w:eastAsia="Malgun Gothic" w:cs="Times New Roman"/>
                <w:szCs w:val="26"/>
                <w:lang w:eastAsia="ko-KR"/>
              </w:rPr>
              <w:lastRenderedPageBreak/>
              <w:t>truy xuất nguồn gốc. đối với muối thô (nguyên liệu)</w:t>
            </w:r>
          </w:p>
        </w:tc>
        <w:tc>
          <w:tcPr>
            <w:tcW w:w="1351" w:type="dxa"/>
            <w:vAlign w:val="center"/>
          </w:tcPr>
          <w:p w14:paraId="257E1A9A"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lastRenderedPageBreak/>
              <w:t>Công nghệ</w:t>
            </w:r>
          </w:p>
        </w:tc>
        <w:tc>
          <w:tcPr>
            <w:tcW w:w="1050" w:type="dxa"/>
            <w:vAlign w:val="center"/>
          </w:tcPr>
          <w:p w14:paraId="71CF5E82"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Times New Roman" w:cs="Times New Roman"/>
                <w:szCs w:val="26"/>
              </w:rPr>
              <w:t>Kiểm đếm, thống kê, báo cáo</w:t>
            </w:r>
          </w:p>
        </w:tc>
        <w:tc>
          <w:tcPr>
            <w:tcW w:w="1969" w:type="dxa"/>
            <w:vAlign w:val="center"/>
          </w:tcPr>
          <w:p w14:paraId="3B6995E4"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 xml:space="preserve">Tổng số Gói công nghệ đạt được/ Tổng số gói công nghệ được giao x </w:t>
            </w:r>
            <w:r w:rsidRPr="00E650B4">
              <w:rPr>
                <w:rFonts w:eastAsia="Noto Serif CJK JP" w:cs="Times New Roman"/>
                <w:szCs w:val="26"/>
                <w:lang w:eastAsia="ko-KR"/>
              </w:rPr>
              <w:lastRenderedPageBreak/>
              <w:t>100%</w:t>
            </w:r>
          </w:p>
        </w:tc>
        <w:tc>
          <w:tcPr>
            <w:tcW w:w="1476" w:type="dxa"/>
            <w:vAlign w:val="center"/>
          </w:tcPr>
          <w:p w14:paraId="5CA81E9F"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lastRenderedPageBreak/>
              <w:t xml:space="preserve">Đánh giá kết quả Ngay sau khi kết thúc nhiệm vụ và </w:t>
            </w:r>
            <w:r w:rsidRPr="00E650B4">
              <w:rPr>
                <w:rFonts w:eastAsia="Noto Serif CJK JP" w:cs="Times New Roman"/>
                <w:szCs w:val="26"/>
                <w:lang w:eastAsia="ko-KR"/>
              </w:rPr>
              <w:lastRenderedPageBreak/>
              <w:t>sau 01-02 năm đánh giá hiệu quả nhân rộng</w:t>
            </w:r>
          </w:p>
        </w:tc>
      </w:tr>
      <w:tr w:rsidR="00E650B4" w:rsidRPr="00E650B4" w14:paraId="097FEC3B" w14:textId="77777777" w:rsidTr="00BB2D1F">
        <w:trPr>
          <w:trHeight w:val="281"/>
          <w:jc w:val="center"/>
        </w:trPr>
        <w:tc>
          <w:tcPr>
            <w:tcW w:w="1717" w:type="dxa"/>
            <w:vMerge/>
            <w:vAlign w:val="center"/>
          </w:tcPr>
          <w:p w14:paraId="2D637D6A" w14:textId="77777777" w:rsidR="001B395B" w:rsidRPr="00E650B4" w:rsidRDefault="001B395B" w:rsidP="00DB1F90">
            <w:pPr>
              <w:tabs>
                <w:tab w:val="left" w:pos="728"/>
              </w:tabs>
              <w:spacing w:before="40" w:after="40" w:line="259" w:lineRule="auto"/>
              <w:rPr>
                <w:rFonts w:eastAsia="Malgun Gothic" w:cs="Times New Roman"/>
                <w:szCs w:val="26"/>
                <w:lang w:eastAsia="ko-KR"/>
              </w:rPr>
            </w:pPr>
          </w:p>
        </w:tc>
        <w:tc>
          <w:tcPr>
            <w:tcW w:w="2193" w:type="dxa"/>
            <w:vAlign w:val="center"/>
          </w:tcPr>
          <w:p w14:paraId="5CCF1CE1" w14:textId="77777777" w:rsidR="001B395B" w:rsidRPr="00E650B4" w:rsidRDefault="001B395B" w:rsidP="00BB2D1F">
            <w:pPr>
              <w:spacing w:before="40" w:after="40" w:line="259" w:lineRule="auto"/>
              <w:ind w:right="110"/>
              <w:jc w:val="center"/>
              <w:rPr>
                <w:rFonts w:eastAsia="Malgun Gothic" w:cs="Times New Roman"/>
                <w:szCs w:val="26"/>
                <w:lang w:eastAsia="ko-KR"/>
              </w:rPr>
            </w:pPr>
            <w:r w:rsidRPr="00E650B4">
              <w:rPr>
                <w:rFonts w:eastAsia="Malgun Gothic" w:cs="Times New Roman"/>
                <w:szCs w:val="26"/>
                <w:lang w:eastAsia="ko-KR"/>
              </w:rPr>
              <w:t>3.2. Phần trăm Gói công nghệ về tinh luyện muối công nghiệp đạt các mức chất lượng khác nhau theo yêu cầu của: hóa chất; xử lý nước; các ngành công nghiệp khác.</w:t>
            </w:r>
          </w:p>
        </w:tc>
        <w:tc>
          <w:tcPr>
            <w:tcW w:w="1351" w:type="dxa"/>
            <w:vAlign w:val="center"/>
          </w:tcPr>
          <w:p w14:paraId="1093C79F"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Công nghệ</w:t>
            </w:r>
          </w:p>
        </w:tc>
        <w:tc>
          <w:tcPr>
            <w:tcW w:w="1050" w:type="dxa"/>
            <w:vAlign w:val="center"/>
          </w:tcPr>
          <w:p w14:paraId="105DD71C" w14:textId="77777777" w:rsidR="001B395B" w:rsidRPr="00E650B4" w:rsidRDefault="001B395B" w:rsidP="00DB1F90">
            <w:pPr>
              <w:spacing w:before="40" w:after="40" w:line="259" w:lineRule="auto"/>
              <w:ind w:right="1"/>
              <w:jc w:val="center"/>
              <w:rPr>
                <w:rFonts w:eastAsia="Times New Roman" w:cs="Times New Roman"/>
                <w:szCs w:val="26"/>
              </w:rPr>
            </w:pPr>
            <w:r w:rsidRPr="00E650B4">
              <w:rPr>
                <w:rFonts w:eastAsia="Times New Roman" w:cs="Times New Roman"/>
                <w:szCs w:val="26"/>
              </w:rPr>
              <w:t>Kiểm đếm, thống kê, báo cáo</w:t>
            </w:r>
          </w:p>
        </w:tc>
        <w:tc>
          <w:tcPr>
            <w:tcW w:w="1969" w:type="dxa"/>
            <w:vAlign w:val="center"/>
          </w:tcPr>
          <w:p w14:paraId="7B12176C" w14:textId="77777777" w:rsidR="001B395B" w:rsidRPr="00E650B4" w:rsidRDefault="001B395B" w:rsidP="00DB1F90">
            <w:pPr>
              <w:spacing w:before="40" w:after="40" w:line="259" w:lineRule="auto"/>
              <w:ind w:right="1"/>
              <w:jc w:val="center"/>
              <w:rPr>
                <w:rFonts w:eastAsia="Noto Serif CJK JP" w:cs="Times New Roman"/>
                <w:szCs w:val="26"/>
                <w:lang w:eastAsia="ko-KR"/>
              </w:rPr>
            </w:pPr>
          </w:p>
          <w:p w14:paraId="00198AAA"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Tổng số Gói công nghệ đạt được/ Tổng số gói công nghệ được giao x 100%</w:t>
            </w:r>
          </w:p>
        </w:tc>
        <w:tc>
          <w:tcPr>
            <w:tcW w:w="1476" w:type="dxa"/>
            <w:vAlign w:val="center"/>
          </w:tcPr>
          <w:p w14:paraId="6EE95C1E"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Đánh giá kết quả Ngay sau khi kết thúc nhiệm vụ và sau 01-02 năm đánh giá hiệu quả nhân rộng</w:t>
            </w:r>
          </w:p>
        </w:tc>
      </w:tr>
      <w:tr w:rsidR="00E650B4" w:rsidRPr="00E650B4" w14:paraId="06E1C5FE" w14:textId="77777777" w:rsidTr="00BB2D1F">
        <w:trPr>
          <w:trHeight w:val="281"/>
          <w:jc w:val="center"/>
        </w:trPr>
        <w:tc>
          <w:tcPr>
            <w:tcW w:w="1717" w:type="dxa"/>
            <w:vMerge/>
            <w:vAlign w:val="center"/>
          </w:tcPr>
          <w:p w14:paraId="0B9641F8" w14:textId="77777777" w:rsidR="001B395B" w:rsidRPr="00E650B4" w:rsidRDefault="001B395B" w:rsidP="00DB1F90">
            <w:pPr>
              <w:tabs>
                <w:tab w:val="left" w:pos="728"/>
              </w:tabs>
              <w:spacing w:before="40" w:after="40" w:line="259" w:lineRule="auto"/>
              <w:rPr>
                <w:rFonts w:eastAsia="Malgun Gothic" w:cs="Times New Roman"/>
                <w:szCs w:val="26"/>
                <w:lang w:eastAsia="ko-KR"/>
              </w:rPr>
            </w:pPr>
          </w:p>
        </w:tc>
        <w:tc>
          <w:tcPr>
            <w:tcW w:w="2193" w:type="dxa"/>
            <w:vAlign w:val="center"/>
          </w:tcPr>
          <w:p w14:paraId="1E6D72DB" w14:textId="77777777" w:rsidR="001B395B" w:rsidRPr="00E650B4" w:rsidRDefault="001B395B" w:rsidP="00BB2D1F">
            <w:pPr>
              <w:spacing w:before="40" w:after="40" w:line="259" w:lineRule="auto"/>
              <w:ind w:right="110"/>
              <w:jc w:val="center"/>
              <w:rPr>
                <w:rFonts w:eastAsia="Malgun Gothic" w:cs="Times New Roman"/>
                <w:szCs w:val="26"/>
                <w:lang w:eastAsia="ko-KR"/>
              </w:rPr>
            </w:pPr>
            <w:r w:rsidRPr="00E650B4">
              <w:rPr>
                <w:rFonts w:eastAsia="Malgun Gothic" w:cs="Times New Roman"/>
                <w:szCs w:val="26"/>
                <w:lang w:eastAsia="ko-KR"/>
              </w:rPr>
              <w:t>3.3. Phần trăm Gói công nghệ sản xuất nước ót theo chuỗi giá trị</w:t>
            </w:r>
          </w:p>
        </w:tc>
        <w:tc>
          <w:tcPr>
            <w:tcW w:w="1351" w:type="dxa"/>
            <w:vAlign w:val="center"/>
          </w:tcPr>
          <w:p w14:paraId="67DBF208"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Công nghệ</w:t>
            </w:r>
          </w:p>
        </w:tc>
        <w:tc>
          <w:tcPr>
            <w:tcW w:w="1050" w:type="dxa"/>
            <w:vAlign w:val="center"/>
          </w:tcPr>
          <w:p w14:paraId="7BE0F8C4" w14:textId="77777777" w:rsidR="001B395B" w:rsidRPr="00E650B4" w:rsidRDefault="001B395B" w:rsidP="00DB1F90">
            <w:pPr>
              <w:spacing w:before="40" w:after="40" w:line="259" w:lineRule="auto"/>
              <w:ind w:right="1"/>
              <w:jc w:val="center"/>
              <w:rPr>
                <w:rFonts w:eastAsia="Times New Roman" w:cs="Times New Roman"/>
                <w:szCs w:val="26"/>
              </w:rPr>
            </w:pPr>
            <w:r w:rsidRPr="00E650B4">
              <w:rPr>
                <w:rFonts w:eastAsia="Times New Roman" w:cs="Times New Roman"/>
                <w:szCs w:val="26"/>
              </w:rPr>
              <w:t>Kiểm đếm, thống kê, báo cáo</w:t>
            </w:r>
          </w:p>
        </w:tc>
        <w:tc>
          <w:tcPr>
            <w:tcW w:w="1969" w:type="dxa"/>
            <w:vAlign w:val="center"/>
          </w:tcPr>
          <w:p w14:paraId="00B46B92" w14:textId="77777777" w:rsidR="001B395B" w:rsidRPr="00E650B4" w:rsidRDefault="001B395B" w:rsidP="00DB1F90">
            <w:pPr>
              <w:spacing w:before="40" w:after="40" w:line="259" w:lineRule="auto"/>
              <w:ind w:right="1"/>
              <w:jc w:val="center"/>
              <w:rPr>
                <w:rFonts w:eastAsia="Noto Serif CJK JP" w:cs="Times New Roman"/>
                <w:szCs w:val="26"/>
                <w:lang w:eastAsia="ko-KR"/>
              </w:rPr>
            </w:pPr>
          </w:p>
          <w:p w14:paraId="248F76F7"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Tổng số Gói công nghệ đạt được/ Tổng số gói công nghệ được giao x 100%</w:t>
            </w:r>
          </w:p>
        </w:tc>
        <w:tc>
          <w:tcPr>
            <w:tcW w:w="1476" w:type="dxa"/>
            <w:vAlign w:val="center"/>
          </w:tcPr>
          <w:p w14:paraId="2ED39AAE"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Đánh giá kết quả Ngay sau khi kết thúc nhiệm vụ và sau 01-02 năm đánh giá hiệu quả nhân rộng</w:t>
            </w:r>
          </w:p>
        </w:tc>
      </w:tr>
      <w:tr w:rsidR="00E650B4" w:rsidRPr="00E650B4" w14:paraId="1CF43EA4" w14:textId="77777777" w:rsidTr="00BB2D1F">
        <w:trPr>
          <w:trHeight w:val="4710"/>
          <w:jc w:val="center"/>
        </w:trPr>
        <w:tc>
          <w:tcPr>
            <w:tcW w:w="1717" w:type="dxa"/>
            <w:vAlign w:val="center"/>
          </w:tcPr>
          <w:p w14:paraId="1E7542A8" w14:textId="77777777" w:rsidR="001B395B" w:rsidRPr="00E650B4" w:rsidRDefault="001B395B" w:rsidP="00DB1F90">
            <w:pPr>
              <w:tabs>
                <w:tab w:val="left" w:pos="728"/>
              </w:tabs>
              <w:spacing w:before="40" w:after="40" w:line="259" w:lineRule="auto"/>
              <w:rPr>
                <w:rFonts w:eastAsia="Malgun Gothic" w:cs="Times New Roman"/>
                <w:szCs w:val="26"/>
                <w:lang w:eastAsia="ko-KR"/>
              </w:rPr>
            </w:pPr>
            <w:r w:rsidRPr="00E650B4">
              <w:rPr>
                <w:rFonts w:eastAsia="Malgun Gothic" w:cs="Times New Roman"/>
                <w:szCs w:val="26"/>
                <w:lang w:eastAsia="ko-KR"/>
              </w:rPr>
              <w:t>4. Hình thành và thương mại hóa các mô hình đổi mới sáng tạo tại 04 vùng muối trọng điểm.</w:t>
            </w:r>
          </w:p>
        </w:tc>
        <w:tc>
          <w:tcPr>
            <w:tcW w:w="2193" w:type="dxa"/>
            <w:vAlign w:val="center"/>
          </w:tcPr>
          <w:p w14:paraId="138AEAA8" w14:textId="77777777" w:rsidR="001B395B" w:rsidRPr="00E650B4" w:rsidRDefault="001B395B" w:rsidP="00BB2D1F">
            <w:pPr>
              <w:spacing w:before="40" w:after="40" w:line="259" w:lineRule="auto"/>
              <w:ind w:right="110"/>
              <w:jc w:val="center"/>
              <w:rPr>
                <w:rFonts w:eastAsia="Noto Serif CJK JP" w:cs="Times New Roman"/>
                <w:szCs w:val="26"/>
                <w:lang w:eastAsia="ko-KR"/>
              </w:rPr>
            </w:pPr>
            <w:r w:rsidRPr="00E650B4">
              <w:rPr>
                <w:rFonts w:eastAsia="Malgun Gothic" w:cs="Times New Roman"/>
                <w:szCs w:val="26"/>
                <w:lang w:eastAsia="ko-KR"/>
              </w:rPr>
              <w:t xml:space="preserve">Phần trăm </w:t>
            </w:r>
            <w:r w:rsidRPr="00E650B4">
              <w:rPr>
                <w:rFonts w:eastAsia="Noto Serif CJK JP" w:cs="Times New Roman"/>
                <w:szCs w:val="26"/>
                <w:lang w:eastAsia="ko-KR"/>
              </w:rPr>
              <w:t>Mô hình</w:t>
            </w:r>
          </w:p>
        </w:tc>
        <w:tc>
          <w:tcPr>
            <w:tcW w:w="1351" w:type="dxa"/>
            <w:vAlign w:val="center"/>
          </w:tcPr>
          <w:p w14:paraId="5358F307"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Công nghệ</w:t>
            </w:r>
          </w:p>
        </w:tc>
        <w:tc>
          <w:tcPr>
            <w:tcW w:w="1050" w:type="dxa"/>
            <w:vAlign w:val="center"/>
          </w:tcPr>
          <w:p w14:paraId="16703A63"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Times New Roman" w:cs="Times New Roman"/>
                <w:szCs w:val="26"/>
              </w:rPr>
              <w:t>Kiểm đếm, thống kê, báo cáo</w:t>
            </w:r>
          </w:p>
        </w:tc>
        <w:tc>
          <w:tcPr>
            <w:tcW w:w="1969" w:type="dxa"/>
            <w:vAlign w:val="center"/>
          </w:tcPr>
          <w:p w14:paraId="6A7C93DF"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Tổng số mô hình đạt được/Tổng số mô hình được giao x 100%</w:t>
            </w:r>
          </w:p>
        </w:tc>
        <w:tc>
          <w:tcPr>
            <w:tcW w:w="1476" w:type="dxa"/>
            <w:vAlign w:val="center"/>
          </w:tcPr>
          <w:p w14:paraId="4841BCC9" w14:textId="77777777" w:rsidR="001B395B" w:rsidRPr="00E650B4" w:rsidRDefault="001B395B" w:rsidP="00DB1F90">
            <w:pPr>
              <w:spacing w:before="40" w:after="40" w:line="259" w:lineRule="auto"/>
              <w:ind w:right="1"/>
              <w:jc w:val="center"/>
              <w:rPr>
                <w:rFonts w:eastAsia="Noto Serif CJK JP" w:cs="Times New Roman"/>
                <w:szCs w:val="26"/>
                <w:lang w:eastAsia="ko-KR"/>
              </w:rPr>
            </w:pPr>
            <w:r w:rsidRPr="00E650B4">
              <w:rPr>
                <w:rFonts w:eastAsia="Noto Serif CJK JP" w:cs="Times New Roman"/>
                <w:szCs w:val="26"/>
                <w:lang w:eastAsia="ko-KR"/>
              </w:rPr>
              <w:t>Đánh giá kết quả Ngay sau khi kết thúc nhiệm vụ và sau 01-02 năm đánh giá hiệu quả nhân rộng, sau 03 – 05 năm đánh giá hiệu quả tác động</w:t>
            </w:r>
          </w:p>
        </w:tc>
      </w:tr>
    </w:tbl>
    <w:p w14:paraId="56F961B1" w14:textId="77777777" w:rsidR="00311F66" w:rsidRPr="00E650B4" w:rsidRDefault="00311F66" w:rsidP="00641A50">
      <w:pPr>
        <w:pStyle w:val="Heading1"/>
        <w:spacing w:before="120" w:after="120"/>
        <w:ind w:firstLine="720"/>
        <w:jc w:val="both"/>
        <w:rPr>
          <w:rFonts w:ascii="Times New Roman" w:hAnsi="Times New Roman" w:cs="Times New Roman"/>
          <w:b w:val="0"/>
          <w:color w:val="auto"/>
        </w:rPr>
      </w:pPr>
      <w:bookmarkStart w:id="69" w:name="_Toc237870864"/>
      <w:r w:rsidRPr="00E650B4">
        <w:rPr>
          <w:rFonts w:ascii="Times New Roman" w:hAnsi="Times New Roman" w:cs="Times New Roman"/>
          <w:b w:val="0"/>
          <w:color w:val="auto"/>
        </w:rPr>
        <w:lastRenderedPageBreak/>
        <w:t>b) Chỉ tiêu</w:t>
      </w:r>
      <w:bookmarkEnd w:id="69"/>
    </w:p>
    <w:tbl>
      <w:tblPr>
        <w:tblStyle w:val="TableNormal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gridCol w:w="2176"/>
        <w:gridCol w:w="814"/>
        <w:gridCol w:w="1107"/>
        <w:gridCol w:w="1111"/>
        <w:gridCol w:w="996"/>
      </w:tblGrid>
      <w:tr w:rsidR="00E650B4" w:rsidRPr="00E650B4" w14:paraId="00D6040E" w14:textId="77777777" w:rsidTr="00BB2D1F">
        <w:trPr>
          <w:trHeight w:val="20"/>
          <w:jc w:val="center"/>
        </w:trPr>
        <w:tc>
          <w:tcPr>
            <w:tcW w:w="0" w:type="auto"/>
            <w:vMerge w:val="restart"/>
            <w:vAlign w:val="center"/>
          </w:tcPr>
          <w:p w14:paraId="3825B15F" w14:textId="77777777" w:rsidR="00311F66" w:rsidRPr="00E650B4" w:rsidRDefault="00311F66" w:rsidP="005E237A">
            <w:pPr>
              <w:spacing w:before="4"/>
              <w:jc w:val="center"/>
              <w:rPr>
                <w:rFonts w:eastAsia="Malgun Gothic" w:cs="Times New Roman"/>
                <w:b/>
                <w:szCs w:val="26"/>
                <w:lang w:eastAsia="ko-KR"/>
              </w:rPr>
            </w:pPr>
            <w:bookmarkStart w:id="70" w:name="_Hlk237517437"/>
          </w:p>
          <w:p w14:paraId="19125CD6" w14:textId="77777777" w:rsidR="00311F66" w:rsidRPr="00E650B4" w:rsidRDefault="00311F66" w:rsidP="005E237A">
            <w:pPr>
              <w:jc w:val="center"/>
              <w:rPr>
                <w:rFonts w:eastAsia="Malgun Gothic" w:cs="Times New Roman"/>
                <w:b/>
                <w:szCs w:val="26"/>
                <w:lang w:eastAsia="ko-KR"/>
              </w:rPr>
            </w:pPr>
            <w:r w:rsidRPr="00E650B4">
              <w:rPr>
                <w:rFonts w:eastAsia="Malgun Gothic" w:cs="Times New Roman"/>
                <w:b/>
                <w:spacing w:val="-4"/>
                <w:szCs w:val="26"/>
                <w:lang w:eastAsia="ko-KR"/>
              </w:rPr>
              <w:t>Mục tiêu cụ thể</w:t>
            </w:r>
          </w:p>
        </w:tc>
        <w:tc>
          <w:tcPr>
            <w:tcW w:w="0" w:type="auto"/>
            <w:gridSpan w:val="5"/>
            <w:vAlign w:val="center"/>
          </w:tcPr>
          <w:p w14:paraId="7080309E" w14:textId="31F7B46C" w:rsidR="00311F66" w:rsidRPr="00E650B4" w:rsidRDefault="00311F66" w:rsidP="00BB2D1F">
            <w:pPr>
              <w:spacing w:after="120"/>
              <w:ind w:right="6"/>
              <w:jc w:val="center"/>
              <w:rPr>
                <w:rFonts w:eastAsia="Malgun Gothic" w:cs="Times New Roman"/>
                <w:b/>
                <w:szCs w:val="26"/>
                <w:lang w:eastAsia="ko-KR"/>
              </w:rPr>
            </w:pPr>
            <w:r w:rsidRPr="00E650B4">
              <w:rPr>
                <w:rFonts w:eastAsia="Malgun Gothic" w:cs="Times New Roman"/>
                <w:b/>
                <w:spacing w:val="-4"/>
                <w:szCs w:val="26"/>
                <w:lang w:eastAsia="ko-KR"/>
              </w:rPr>
              <w:t>Chỉ tiêu</w:t>
            </w:r>
          </w:p>
        </w:tc>
      </w:tr>
      <w:tr w:rsidR="00E650B4" w:rsidRPr="00E650B4" w14:paraId="1D3A1CE3" w14:textId="77777777" w:rsidTr="00BB2D1F">
        <w:trPr>
          <w:trHeight w:val="904"/>
          <w:jc w:val="center"/>
        </w:trPr>
        <w:tc>
          <w:tcPr>
            <w:tcW w:w="0" w:type="auto"/>
            <w:vMerge/>
          </w:tcPr>
          <w:p w14:paraId="2D663ADE" w14:textId="77777777" w:rsidR="00311F66" w:rsidRPr="00E650B4" w:rsidRDefault="00311F66" w:rsidP="005E237A">
            <w:pPr>
              <w:tabs>
                <w:tab w:val="left" w:pos="728"/>
              </w:tabs>
              <w:rPr>
                <w:rFonts w:eastAsia="Malgun Gothic" w:cs="Times New Roman"/>
                <w:b/>
                <w:szCs w:val="26"/>
                <w:lang w:eastAsia="ko-KR"/>
              </w:rPr>
            </w:pPr>
          </w:p>
        </w:tc>
        <w:tc>
          <w:tcPr>
            <w:tcW w:w="0" w:type="auto"/>
            <w:vAlign w:val="center"/>
          </w:tcPr>
          <w:p w14:paraId="45ED2FD0" w14:textId="77777777" w:rsidR="00311F66" w:rsidRPr="00E650B4" w:rsidRDefault="00311F66" w:rsidP="00BB2D1F">
            <w:pPr>
              <w:spacing w:before="120"/>
              <w:jc w:val="center"/>
              <w:rPr>
                <w:rFonts w:eastAsia="Malgun Gothic" w:cs="Times New Roman"/>
                <w:b/>
                <w:spacing w:val="-2"/>
                <w:szCs w:val="26"/>
                <w:lang w:eastAsia="ko-KR"/>
              </w:rPr>
            </w:pPr>
            <w:r w:rsidRPr="00E650B4">
              <w:rPr>
                <w:rFonts w:eastAsia="Malgun Gothic" w:cs="Times New Roman"/>
                <w:b/>
                <w:spacing w:val="-2"/>
                <w:szCs w:val="26"/>
                <w:lang w:eastAsia="ko-KR"/>
              </w:rPr>
              <w:t>Tên chỉ tiêu, đơn vị của chỉ tiêu</w:t>
            </w:r>
          </w:p>
        </w:tc>
        <w:tc>
          <w:tcPr>
            <w:tcW w:w="0" w:type="auto"/>
            <w:vAlign w:val="center"/>
          </w:tcPr>
          <w:p w14:paraId="375029C0" w14:textId="77777777" w:rsidR="00311F66" w:rsidRPr="00E650B4" w:rsidRDefault="00311F66" w:rsidP="00BB2D1F">
            <w:pPr>
              <w:spacing w:before="120" w:after="120"/>
              <w:jc w:val="center"/>
              <w:rPr>
                <w:rFonts w:eastAsia="Malgun Gothic" w:cs="Times New Roman"/>
                <w:b/>
                <w:spacing w:val="-2"/>
                <w:szCs w:val="26"/>
                <w:lang w:eastAsia="ko-KR"/>
              </w:rPr>
            </w:pPr>
            <w:r w:rsidRPr="00E650B4">
              <w:rPr>
                <w:rFonts w:eastAsia="Malgun Gothic" w:cs="Times New Roman"/>
                <w:b/>
                <w:spacing w:val="-2"/>
                <w:szCs w:val="26"/>
                <w:lang w:eastAsia="ko-KR"/>
              </w:rPr>
              <w:t>Giá trị chỉ tiêu</w:t>
            </w:r>
          </w:p>
          <w:p w14:paraId="195E6B31" w14:textId="77777777" w:rsidR="00311F66" w:rsidRPr="00E650B4" w:rsidRDefault="00311F66" w:rsidP="00BB2D1F">
            <w:pPr>
              <w:spacing w:before="120" w:after="120"/>
              <w:ind w:right="6"/>
              <w:jc w:val="center"/>
              <w:rPr>
                <w:rFonts w:eastAsia="Malgun Gothic" w:cs="Times New Roman"/>
                <w:b/>
                <w:spacing w:val="-2"/>
                <w:szCs w:val="26"/>
                <w:lang w:eastAsia="ko-KR"/>
              </w:rPr>
            </w:pPr>
          </w:p>
        </w:tc>
        <w:tc>
          <w:tcPr>
            <w:tcW w:w="0" w:type="auto"/>
            <w:vAlign w:val="center"/>
          </w:tcPr>
          <w:p w14:paraId="5642F25E" w14:textId="77777777" w:rsidR="00311F66" w:rsidRPr="00E650B4" w:rsidRDefault="00311F66" w:rsidP="00BB2D1F">
            <w:pPr>
              <w:spacing w:before="120" w:after="120"/>
              <w:ind w:right="6"/>
              <w:jc w:val="center"/>
              <w:rPr>
                <w:rFonts w:eastAsia="Malgun Gothic" w:cs="Times New Roman"/>
                <w:b/>
                <w:spacing w:val="-2"/>
                <w:szCs w:val="26"/>
                <w:lang w:eastAsia="ko-KR"/>
              </w:rPr>
            </w:pPr>
            <w:r w:rsidRPr="00E650B4">
              <w:rPr>
                <w:rFonts w:eastAsia="Malgun Gothic" w:cs="Times New Roman"/>
                <w:b/>
                <w:spacing w:val="-2"/>
                <w:szCs w:val="26"/>
                <w:lang w:eastAsia="ko-KR"/>
              </w:rPr>
              <w:t>Thời điểm dự kiến đạt chỉ tiêu</w:t>
            </w:r>
          </w:p>
        </w:tc>
        <w:tc>
          <w:tcPr>
            <w:tcW w:w="0" w:type="auto"/>
            <w:vAlign w:val="center"/>
          </w:tcPr>
          <w:p w14:paraId="6158E97F" w14:textId="77777777" w:rsidR="00311F66" w:rsidRPr="00E650B4" w:rsidRDefault="00311F66" w:rsidP="00BB2D1F">
            <w:pPr>
              <w:spacing w:before="120" w:after="120"/>
              <w:ind w:right="6"/>
              <w:jc w:val="center"/>
              <w:rPr>
                <w:rFonts w:eastAsia="Malgun Gothic" w:cs="Times New Roman"/>
                <w:b/>
                <w:spacing w:val="-2"/>
                <w:szCs w:val="26"/>
                <w:lang w:eastAsia="ko-KR"/>
              </w:rPr>
            </w:pPr>
            <w:r w:rsidRPr="00E650B4">
              <w:rPr>
                <w:rFonts w:eastAsia="Malgun Gothic" w:cs="Times New Roman"/>
                <w:b/>
                <w:spacing w:val="-2"/>
                <w:szCs w:val="26"/>
                <w:lang w:eastAsia="ko-KR"/>
              </w:rPr>
              <w:t>Loại chỉ tiêu theo mô hình logic</w:t>
            </w:r>
          </w:p>
        </w:tc>
        <w:tc>
          <w:tcPr>
            <w:tcW w:w="0" w:type="auto"/>
            <w:vAlign w:val="center"/>
          </w:tcPr>
          <w:p w14:paraId="2B0295D0" w14:textId="77777777" w:rsidR="00311F66" w:rsidRPr="00E650B4" w:rsidRDefault="00311F66" w:rsidP="00BB2D1F">
            <w:pPr>
              <w:spacing w:before="120" w:after="120"/>
              <w:ind w:right="6"/>
              <w:jc w:val="center"/>
              <w:rPr>
                <w:rFonts w:eastAsia="Malgun Gothic" w:cs="Times New Roman"/>
                <w:b/>
                <w:spacing w:val="-2"/>
                <w:szCs w:val="26"/>
                <w:lang w:eastAsia="ko-KR"/>
              </w:rPr>
            </w:pPr>
            <w:r w:rsidRPr="00E650B4">
              <w:rPr>
                <w:rFonts w:eastAsia="Malgun Gothic" w:cs="Times New Roman"/>
                <w:b/>
                <w:spacing w:val="-2"/>
                <w:szCs w:val="26"/>
                <w:lang w:eastAsia="ko-KR"/>
              </w:rPr>
              <w:t>Căn cứ thiết lập chỉ tiêu</w:t>
            </w:r>
          </w:p>
        </w:tc>
      </w:tr>
      <w:tr w:rsidR="00E650B4" w:rsidRPr="00E650B4" w14:paraId="274853C6" w14:textId="77777777" w:rsidTr="00BB2D1F">
        <w:trPr>
          <w:trHeight w:val="205"/>
          <w:jc w:val="center"/>
        </w:trPr>
        <w:tc>
          <w:tcPr>
            <w:tcW w:w="0" w:type="auto"/>
            <w:vMerge w:val="restart"/>
            <w:vAlign w:val="center"/>
          </w:tcPr>
          <w:p w14:paraId="5972FF83" w14:textId="77777777" w:rsidR="00311F66" w:rsidRPr="00E650B4" w:rsidRDefault="00311F66" w:rsidP="008C2FB0">
            <w:pPr>
              <w:tabs>
                <w:tab w:val="left" w:pos="728"/>
              </w:tabs>
              <w:rPr>
                <w:rFonts w:eastAsia="Malgun Gothic" w:cs="Times New Roman"/>
                <w:szCs w:val="26"/>
                <w:lang w:eastAsia="ko-KR"/>
              </w:rPr>
            </w:pPr>
            <w:r w:rsidRPr="00E650B4">
              <w:rPr>
                <w:rFonts w:eastAsia="Malgun Gothic" w:cs="Times New Roman"/>
                <w:szCs w:val="26"/>
                <w:lang w:eastAsia="ko-KR"/>
              </w:rPr>
              <w:t>1. Xây dựng nền tảng dữ liệu, tiêu chuẩn và công cụ số phục vụ quản trị ngành muối.</w:t>
            </w:r>
          </w:p>
        </w:tc>
        <w:tc>
          <w:tcPr>
            <w:tcW w:w="0" w:type="auto"/>
          </w:tcPr>
          <w:p w14:paraId="2BC136A2" w14:textId="77777777" w:rsidR="00311F66" w:rsidRPr="00E650B4" w:rsidRDefault="00311F66" w:rsidP="008C2FB0">
            <w:pPr>
              <w:spacing w:before="41"/>
              <w:ind w:right="110"/>
              <w:jc w:val="center"/>
              <w:rPr>
                <w:rFonts w:eastAsia="Malgun Gothic" w:cs="Times New Roman"/>
                <w:szCs w:val="26"/>
                <w:lang w:eastAsia="ko-KR"/>
              </w:rPr>
            </w:pPr>
            <w:r w:rsidRPr="00E650B4">
              <w:rPr>
                <w:rFonts w:eastAsia="Malgun Gothic" w:cs="Times New Roman"/>
                <w:szCs w:val="26"/>
                <w:lang w:eastAsia="ko-KR"/>
              </w:rPr>
              <w:t xml:space="preserve">1.1. 01 Hệ thống </w:t>
            </w:r>
            <w:r w:rsidRPr="00E650B4">
              <w:rPr>
                <w:rFonts w:eastAsia="Noto Serif CJK JP" w:cs="Times New Roman"/>
                <w:szCs w:val="26"/>
                <w:lang w:eastAsia="ko-KR"/>
              </w:rPr>
              <w:t>cơ sở dữ liệu</w:t>
            </w:r>
          </w:p>
        </w:tc>
        <w:tc>
          <w:tcPr>
            <w:tcW w:w="0" w:type="auto"/>
          </w:tcPr>
          <w:p w14:paraId="2E59A9DD"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100%</w:t>
            </w:r>
          </w:p>
        </w:tc>
        <w:tc>
          <w:tcPr>
            <w:tcW w:w="0" w:type="auto"/>
          </w:tcPr>
          <w:p w14:paraId="40D641ED"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2028</w:t>
            </w:r>
          </w:p>
        </w:tc>
        <w:tc>
          <w:tcPr>
            <w:tcW w:w="0" w:type="auto"/>
          </w:tcPr>
          <w:p w14:paraId="76ABF53D"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Kết quả</w:t>
            </w:r>
          </w:p>
        </w:tc>
        <w:tc>
          <w:tcPr>
            <w:tcW w:w="0" w:type="auto"/>
          </w:tcPr>
          <w:p w14:paraId="3DEC24B0"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Phù hợp với mục tiêu cụ thể</w:t>
            </w:r>
          </w:p>
        </w:tc>
      </w:tr>
      <w:tr w:rsidR="00E650B4" w:rsidRPr="00E650B4" w14:paraId="7B175CE0" w14:textId="77777777" w:rsidTr="00BB2D1F">
        <w:trPr>
          <w:trHeight w:val="205"/>
          <w:jc w:val="center"/>
        </w:trPr>
        <w:tc>
          <w:tcPr>
            <w:tcW w:w="0" w:type="auto"/>
            <w:vMerge/>
            <w:vAlign w:val="center"/>
          </w:tcPr>
          <w:p w14:paraId="1CC2929F" w14:textId="77777777" w:rsidR="00311F66" w:rsidRPr="00E650B4" w:rsidRDefault="00311F66" w:rsidP="008C2FB0">
            <w:pPr>
              <w:tabs>
                <w:tab w:val="left" w:pos="728"/>
              </w:tabs>
              <w:spacing w:before="369"/>
              <w:ind w:left="21"/>
              <w:rPr>
                <w:rFonts w:eastAsia="Malgun Gothic" w:cs="Times New Roman"/>
                <w:szCs w:val="26"/>
                <w:lang w:eastAsia="ko-KR"/>
              </w:rPr>
            </w:pPr>
          </w:p>
        </w:tc>
        <w:tc>
          <w:tcPr>
            <w:tcW w:w="0" w:type="auto"/>
          </w:tcPr>
          <w:p w14:paraId="6F7FA05F" w14:textId="77777777" w:rsidR="00311F66" w:rsidRPr="00E650B4" w:rsidRDefault="00311F66" w:rsidP="008C2FB0">
            <w:pPr>
              <w:spacing w:before="41" w:after="120"/>
              <w:ind w:right="110"/>
              <w:jc w:val="center"/>
              <w:rPr>
                <w:rFonts w:eastAsia="Malgun Gothic" w:cs="Times New Roman"/>
                <w:szCs w:val="26"/>
                <w:lang w:eastAsia="ko-KR"/>
              </w:rPr>
            </w:pPr>
            <w:r w:rsidRPr="00E650B4">
              <w:rPr>
                <w:rFonts w:eastAsia="Malgun Gothic" w:cs="Times New Roman"/>
                <w:szCs w:val="26"/>
                <w:lang w:eastAsia="ko-KR"/>
              </w:rPr>
              <w:t>1.2.</w:t>
            </w:r>
          </w:p>
          <w:p w14:paraId="0E3848B6" w14:textId="77777777" w:rsidR="00311F66" w:rsidRPr="00E650B4" w:rsidRDefault="00311F66" w:rsidP="008C2FB0">
            <w:pPr>
              <w:spacing w:before="41" w:after="120"/>
              <w:ind w:right="110"/>
              <w:jc w:val="center"/>
              <w:rPr>
                <w:rFonts w:eastAsia="Malgun Gothic" w:cs="Times New Roman"/>
                <w:szCs w:val="26"/>
                <w:lang w:eastAsia="ko-KR"/>
              </w:rPr>
            </w:pPr>
            <w:r w:rsidRPr="00E650B4">
              <w:rPr>
                <w:rFonts w:eastAsia="Malgun Gothic" w:cs="Times New Roman"/>
                <w:szCs w:val="26"/>
                <w:lang w:eastAsia="ko-KR"/>
              </w:rPr>
              <w:t>- 02 QCVN được rà soát, cập nhật và 02 TCVN được rà soát, cập nhật</w:t>
            </w:r>
          </w:p>
          <w:p w14:paraId="204A2CAF" w14:textId="77777777" w:rsidR="00311F66" w:rsidRPr="00E650B4" w:rsidRDefault="00311F66" w:rsidP="008C2FB0">
            <w:pPr>
              <w:spacing w:before="41" w:after="120"/>
              <w:ind w:right="110"/>
              <w:jc w:val="center"/>
              <w:rPr>
                <w:rFonts w:eastAsia="Malgun Gothic" w:cs="Times New Roman"/>
                <w:szCs w:val="26"/>
                <w:lang w:eastAsia="ko-KR"/>
              </w:rPr>
            </w:pPr>
            <w:r w:rsidRPr="00E650B4">
              <w:rPr>
                <w:rFonts w:eastAsia="Malgun Gothic" w:cs="Times New Roman"/>
                <w:szCs w:val="26"/>
                <w:lang w:eastAsia="ko-KR"/>
              </w:rPr>
              <w:t xml:space="preserve">- </w:t>
            </w:r>
            <w:r w:rsidRPr="00E650B4">
              <w:rPr>
                <w:rFonts w:eastAsia="Noto Serif CJK JP" w:cs="Times New Roman"/>
                <w:szCs w:val="26"/>
                <w:lang w:eastAsia="ko-KR"/>
              </w:rPr>
              <w:t>01 TCVN được xây dựng</w:t>
            </w:r>
          </w:p>
        </w:tc>
        <w:tc>
          <w:tcPr>
            <w:tcW w:w="0" w:type="auto"/>
          </w:tcPr>
          <w:p w14:paraId="58A102C0"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100%</w:t>
            </w:r>
          </w:p>
        </w:tc>
        <w:tc>
          <w:tcPr>
            <w:tcW w:w="0" w:type="auto"/>
          </w:tcPr>
          <w:p w14:paraId="33F35D09"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2028</w:t>
            </w:r>
          </w:p>
        </w:tc>
        <w:tc>
          <w:tcPr>
            <w:tcW w:w="0" w:type="auto"/>
          </w:tcPr>
          <w:p w14:paraId="1A450195"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Kết quả</w:t>
            </w:r>
          </w:p>
        </w:tc>
        <w:tc>
          <w:tcPr>
            <w:tcW w:w="0" w:type="auto"/>
          </w:tcPr>
          <w:p w14:paraId="645A6667"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Phù hợp với mục tiêu cụ thể</w:t>
            </w:r>
          </w:p>
        </w:tc>
      </w:tr>
      <w:tr w:rsidR="00E650B4" w:rsidRPr="00E650B4" w14:paraId="0E0C09DA" w14:textId="77777777" w:rsidTr="00BB2D1F">
        <w:trPr>
          <w:trHeight w:val="190"/>
          <w:jc w:val="center"/>
        </w:trPr>
        <w:tc>
          <w:tcPr>
            <w:tcW w:w="0" w:type="auto"/>
            <w:vAlign w:val="center"/>
          </w:tcPr>
          <w:p w14:paraId="4A52E6F3" w14:textId="77777777" w:rsidR="00311F66" w:rsidRPr="00E650B4" w:rsidRDefault="00311F66" w:rsidP="008C2FB0">
            <w:pPr>
              <w:tabs>
                <w:tab w:val="left" w:pos="728"/>
              </w:tabs>
              <w:rPr>
                <w:rFonts w:eastAsia="Malgun Gothic" w:cs="Times New Roman"/>
                <w:szCs w:val="26"/>
                <w:lang w:eastAsia="ko-KR"/>
              </w:rPr>
            </w:pPr>
            <w:r w:rsidRPr="00E650B4">
              <w:rPr>
                <w:rFonts w:eastAsia="Malgun Gothic" w:cs="Times New Roman"/>
                <w:szCs w:val="26"/>
                <w:lang w:eastAsia="ko-KR"/>
              </w:rPr>
              <w:t>2. Làm chủ các công nghệ then chốt về sản xuất năng suất cao, cơ giới hóa, tự động hóa và thích ứng BĐKH</w:t>
            </w:r>
          </w:p>
        </w:tc>
        <w:tc>
          <w:tcPr>
            <w:tcW w:w="0" w:type="auto"/>
          </w:tcPr>
          <w:p w14:paraId="6972CF91" w14:textId="77777777" w:rsidR="00311F66" w:rsidRPr="00E650B4" w:rsidRDefault="00311F66" w:rsidP="008C2FB0">
            <w:pPr>
              <w:spacing w:before="41"/>
              <w:ind w:right="110"/>
              <w:jc w:val="center"/>
              <w:rPr>
                <w:rFonts w:eastAsia="Malgun Gothic" w:cs="Times New Roman"/>
                <w:szCs w:val="26"/>
                <w:lang w:eastAsia="ko-KR"/>
              </w:rPr>
            </w:pPr>
            <w:r w:rsidRPr="00E650B4">
              <w:rPr>
                <w:rFonts w:eastAsia="Malgun Gothic" w:cs="Times New Roman"/>
                <w:szCs w:val="26"/>
                <w:lang w:eastAsia="ko-KR"/>
              </w:rPr>
              <w:t xml:space="preserve">03 </w:t>
            </w:r>
            <w:r w:rsidRPr="00E650B4">
              <w:rPr>
                <w:rFonts w:eastAsia="Noto Serif CJK JP" w:cs="Times New Roman"/>
                <w:szCs w:val="26"/>
                <w:lang w:eastAsia="ko-KR"/>
              </w:rPr>
              <w:t>Gói công nghệ được nghiên cứu, ứng dụng, chuyển giao</w:t>
            </w:r>
          </w:p>
        </w:tc>
        <w:tc>
          <w:tcPr>
            <w:tcW w:w="0" w:type="auto"/>
          </w:tcPr>
          <w:p w14:paraId="7491DEF7"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100%</w:t>
            </w:r>
          </w:p>
        </w:tc>
        <w:tc>
          <w:tcPr>
            <w:tcW w:w="0" w:type="auto"/>
          </w:tcPr>
          <w:p w14:paraId="1B239C26"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2029</w:t>
            </w:r>
          </w:p>
        </w:tc>
        <w:tc>
          <w:tcPr>
            <w:tcW w:w="0" w:type="auto"/>
          </w:tcPr>
          <w:p w14:paraId="402A1F5E"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Hiệu quả</w:t>
            </w:r>
          </w:p>
        </w:tc>
        <w:tc>
          <w:tcPr>
            <w:tcW w:w="0" w:type="auto"/>
          </w:tcPr>
          <w:p w14:paraId="2B023084"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Phù hợp với mục tiêu cụ thể</w:t>
            </w:r>
          </w:p>
        </w:tc>
      </w:tr>
      <w:tr w:rsidR="00E650B4" w:rsidRPr="00E650B4" w14:paraId="150E8595" w14:textId="77777777" w:rsidTr="00BB2D1F">
        <w:trPr>
          <w:trHeight w:val="190"/>
          <w:jc w:val="center"/>
        </w:trPr>
        <w:tc>
          <w:tcPr>
            <w:tcW w:w="0" w:type="auto"/>
          </w:tcPr>
          <w:p w14:paraId="7EE2B81F" w14:textId="77777777" w:rsidR="00311F66" w:rsidRPr="00E650B4" w:rsidRDefault="00311F66" w:rsidP="008C2FB0">
            <w:pPr>
              <w:tabs>
                <w:tab w:val="left" w:pos="728"/>
              </w:tabs>
              <w:rPr>
                <w:rFonts w:eastAsia="Malgun Gothic" w:cs="Times New Roman"/>
                <w:szCs w:val="26"/>
                <w:lang w:eastAsia="ko-KR"/>
              </w:rPr>
            </w:pPr>
            <w:r w:rsidRPr="00E650B4">
              <w:rPr>
                <w:rFonts w:eastAsia="Malgun Gothic" w:cs="Times New Roman"/>
                <w:szCs w:val="26"/>
                <w:lang w:eastAsia="ko-KR"/>
              </w:rPr>
              <w:t>3. Phát triển công nghệ muối công nghiệp, tinh luyện và khai thác giá trị từ nước ót.</w:t>
            </w:r>
          </w:p>
        </w:tc>
        <w:tc>
          <w:tcPr>
            <w:tcW w:w="0" w:type="auto"/>
          </w:tcPr>
          <w:p w14:paraId="5ABE8BD9" w14:textId="77777777" w:rsidR="00311F66" w:rsidRPr="00E650B4" w:rsidRDefault="00311F66" w:rsidP="008C2FB0">
            <w:pPr>
              <w:spacing w:before="41"/>
              <w:ind w:right="110"/>
              <w:jc w:val="center"/>
              <w:rPr>
                <w:rFonts w:eastAsia="Malgun Gothic" w:cs="Times New Roman"/>
                <w:szCs w:val="26"/>
                <w:lang w:eastAsia="ko-KR"/>
              </w:rPr>
            </w:pPr>
            <w:r w:rsidRPr="00E650B4">
              <w:rPr>
                <w:rFonts w:eastAsia="Malgun Gothic" w:cs="Times New Roman"/>
                <w:szCs w:val="26"/>
                <w:lang w:eastAsia="ko-KR"/>
              </w:rPr>
              <w:t xml:space="preserve">03 </w:t>
            </w:r>
            <w:r w:rsidRPr="00E650B4">
              <w:rPr>
                <w:rFonts w:eastAsia="Noto Serif CJK JP" w:cs="Times New Roman"/>
                <w:szCs w:val="26"/>
                <w:lang w:eastAsia="ko-KR"/>
              </w:rPr>
              <w:t>Gói công nghệ được nghiên cứu, ứng dụng, chuyển giao</w:t>
            </w:r>
          </w:p>
        </w:tc>
        <w:tc>
          <w:tcPr>
            <w:tcW w:w="0" w:type="auto"/>
          </w:tcPr>
          <w:p w14:paraId="5B07F725"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100%</w:t>
            </w:r>
          </w:p>
        </w:tc>
        <w:tc>
          <w:tcPr>
            <w:tcW w:w="0" w:type="auto"/>
          </w:tcPr>
          <w:p w14:paraId="5BA1352F"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2029</w:t>
            </w:r>
          </w:p>
        </w:tc>
        <w:tc>
          <w:tcPr>
            <w:tcW w:w="0" w:type="auto"/>
          </w:tcPr>
          <w:p w14:paraId="528237BF"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Hiệu quả</w:t>
            </w:r>
          </w:p>
        </w:tc>
        <w:tc>
          <w:tcPr>
            <w:tcW w:w="0" w:type="auto"/>
          </w:tcPr>
          <w:p w14:paraId="68A174E6"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Phù hợp với mục tiêu cụ thể</w:t>
            </w:r>
          </w:p>
        </w:tc>
      </w:tr>
      <w:tr w:rsidR="00E650B4" w:rsidRPr="00E650B4" w14:paraId="4FB38F92" w14:textId="77777777" w:rsidTr="00BB2D1F">
        <w:trPr>
          <w:trHeight w:val="190"/>
          <w:jc w:val="center"/>
        </w:trPr>
        <w:tc>
          <w:tcPr>
            <w:tcW w:w="0" w:type="auto"/>
          </w:tcPr>
          <w:p w14:paraId="6927596D" w14:textId="77777777" w:rsidR="00311F66" w:rsidRPr="00E650B4" w:rsidRDefault="00311F66" w:rsidP="008C2FB0">
            <w:pPr>
              <w:tabs>
                <w:tab w:val="left" w:pos="728"/>
              </w:tabs>
              <w:rPr>
                <w:rFonts w:eastAsia="Malgun Gothic" w:cs="Times New Roman"/>
                <w:szCs w:val="26"/>
                <w:lang w:eastAsia="ko-KR"/>
              </w:rPr>
            </w:pPr>
          </w:p>
          <w:p w14:paraId="259EA28F" w14:textId="77777777" w:rsidR="00311F66" w:rsidRPr="00E650B4" w:rsidRDefault="00311F66" w:rsidP="008C2FB0">
            <w:pPr>
              <w:tabs>
                <w:tab w:val="left" w:pos="728"/>
              </w:tabs>
              <w:rPr>
                <w:rFonts w:eastAsia="Malgun Gothic" w:cs="Times New Roman"/>
                <w:szCs w:val="26"/>
                <w:lang w:eastAsia="ko-KR"/>
              </w:rPr>
            </w:pPr>
            <w:r w:rsidRPr="00E650B4">
              <w:rPr>
                <w:rFonts w:eastAsia="Malgun Gothic" w:cs="Times New Roman"/>
                <w:szCs w:val="26"/>
                <w:lang w:eastAsia="ko-KR"/>
              </w:rPr>
              <w:t>4. Hình thành và thương mại hóa các mô hình đổi mới sáng tạo tại 04 vùng muối trọng điểm.</w:t>
            </w:r>
          </w:p>
        </w:tc>
        <w:tc>
          <w:tcPr>
            <w:tcW w:w="0" w:type="auto"/>
          </w:tcPr>
          <w:p w14:paraId="51CF1A5F" w14:textId="77777777" w:rsidR="00311F66" w:rsidRPr="00E650B4" w:rsidRDefault="00311F66" w:rsidP="008C2FB0">
            <w:pPr>
              <w:spacing w:before="41"/>
              <w:ind w:right="110"/>
              <w:jc w:val="center"/>
              <w:rPr>
                <w:rFonts w:eastAsia="Noto Serif CJK JP" w:cs="Times New Roman"/>
                <w:szCs w:val="26"/>
                <w:lang w:eastAsia="ko-KR"/>
              </w:rPr>
            </w:pPr>
          </w:p>
          <w:p w14:paraId="113380DC" w14:textId="77777777" w:rsidR="00311F66" w:rsidRPr="00E650B4" w:rsidRDefault="00311F66" w:rsidP="008C2FB0">
            <w:pPr>
              <w:spacing w:before="41"/>
              <w:ind w:right="110"/>
              <w:jc w:val="center"/>
              <w:rPr>
                <w:rFonts w:eastAsia="Malgun Gothic" w:cs="Times New Roman"/>
                <w:szCs w:val="26"/>
                <w:lang w:eastAsia="ko-KR"/>
              </w:rPr>
            </w:pPr>
            <w:r w:rsidRPr="00E650B4">
              <w:rPr>
                <w:rFonts w:eastAsia="Noto Serif CJK JP" w:cs="Times New Roman"/>
                <w:szCs w:val="26"/>
                <w:lang w:eastAsia="ko-KR"/>
              </w:rPr>
              <w:t>04 Mô hình</w:t>
            </w:r>
          </w:p>
        </w:tc>
        <w:tc>
          <w:tcPr>
            <w:tcW w:w="0" w:type="auto"/>
          </w:tcPr>
          <w:p w14:paraId="7FE3434C"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100%</w:t>
            </w:r>
          </w:p>
        </w:tc>
        <w:tc>
          <w:tcPr>
            <w:tcW w:w="0" w:type="auto"/>
          </w:tcPr>
          <w:p w14:paraId="4C99B079"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2030</w:t>
            </w:r>
          </w:p>
        </w:tc>
        <w:tc>
          <w:tcPr>
            <w:tcW w:w="0" w:type="auto"/>
          </w:tcPr>
          <w:p w14:paraId="3F13E128"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Tác động</w:t>
            </w:r>
          </w:p>
        </w:tc>
        <w:tc>
          <w:tcPr>
            <w:tcW w:w="0" w:type="auto"/>
          </w:tcPr>
          <w:p w14:paraId="78B19524" w14:textId="77777777" w:rsidR="00311F66" w:rsidRPr="00E650B4" w:rsidRDefault="00311F66" w:rsidP="005E237A">
            <w:pPr>
              <w:spacing w:before="41"/>
              <w:ind w:right="1"/>
              <w:jc w:val="center"/>
              <w:rPr>
                <w:rFonts w:eastAsia="Noto Serif CJK JP" w:cs="Times New Roman"/>
                <w:szCs w:val="26"/>
                <w:lang w:eastAsia="ko-KR"/>
              </w:rPr>
            </w:pPr>
            <w:r w:rsidRPr="00E650B4">
              <w:rPr>
                <w:rFonts w:eastAsia="Noto Serif CJK JP" w:cs="Times New Roman"/>
                <w:szCs w:val="26"/>
                <w:lang w:eastAsia="ko-KR"/>
              </w:rPr>
              <w:t>Phù hợp với mục tiêu cụ thể</w:t>
            </w:r>
          </w:p>
        </w:tc>
      </w:tr>
    </w:tbl>
    <w:p w14:paraId="139EB267" w14:textId="726EEAC1" w:rsidR="00B77245" w:rsidRPr="00E650B4" w:rsidRDefault="00B77245" w:rsidP="00CD4BCC">
      <w:pPr>
        <w:pStyle w:val="Heading1"/>
        <w:spacing w:before="120" w:after="120" w:line="259" w:lineRule="auto"/>
        <w:ind w:firstLine="720"/>
        <w:rPr>
          <w:rFonts w:ascii="Times New Roman" w:hAnsi="Times New Roman" w:cs="Times New Roman"/>
          <w:color w:val="auto"/>
          <w:spacing w:val="-2"/>
        </w:rPr>
      </w:pPr>
      <w:bookmarkStart w:id="71" w:name="_Toc237870865"/>
      <w:bookmarkEnd w:id="70"/>
      <w:r w:rsidRPr="00E650B4">
        <w:rPr>
          <w:rFonts w:ascii="Times New Roman" w:hAnsi="Times New Roman" w:cs="Times New Roman"/>
          <w:color w:val="auto"/>
          <w:spacing w:val="-2"/>
        </w:rPr>
        <w:t>6. Khả năng thương mại hóa sản phẩm và dự kiến hiệu quả tác động</w:t>
      </w:r>
      <w:bookmarkEnd w:id="68"/>
      <w:bookmarkEnd w:id="71"/>
      <w:r w:rsidRPr="00E650B4">
        <w:rPr>
          <w:rFonts w:ascii="Times New Roman" w:hAnsi="Times New Roman" w:cs="Times New Roman"/>
          <w:color w:val="auto"/>
          <w:spacing w:val="-2"/>
        </w:rPr>
        <w:t xml:space="preserve"> </w:t>
      </w:r>
    </w:p>
    <w:p w14:paraId="64E6BD81" w14:textId="68838D58" w:rsidR="0059600C" w:rsidRPr="00E650B4" w:rsidRDefault="0059600C" w:rsidP="00CD4BCC">
      <w:pPr>
        <w:pStyle w:val="Heading1"/>
        <w:spacing w:before="120" w:after="120" w:line="259" w:lineRule="auto"/>
        <w:ind w:firstLine="720"/>
        <w:rPr>
          <w:rFonts w:ascii="Times New Roman" w:hAnsi="Times New Roman" w:cs="Times New Roman"/>
          <w:b w:val="0"/>
          <w:color w:val="auto"/>
          <w:spacing w:val="-2"/>
        </w:rPr>
      </w:pPr>
      <w:bookmarkStart w:id="72" w:name="_Toc237853601"/>
      <w:bookmarkStart w:id="73" w:name="_Toc237870866"/>
      <w:r w:rsidRPr="00E650B4">
        <w:rPr>
          <w:rFonts w:ascii="Times New Roman" w:hAnsi="Times New Roman" w:cs="Times New Roman"/>
          <w:b w:val="0"/>
          <w:color w:val="auto"/>
          <w:spacing w:val="-2"/>
        </w:rPr>
        <w:t>6.1</w:t>
      </w:r>
      <w:r w:rsidR="007B707A" w:rsidRPr="00E650B4">
        <w:rPr>
          <w:rFonts w:ascii="Times New Roman" w:hAnsi="Times New Roman" w:cs="Times New Roman"/>
          <w:b w:val="0"/>
          <w:color w:val="auto"/>
          <w:spacing w:val="-2"/>
        </w:rPr>
        <w:t xml:space="preserve">. </w:t>
      </w:r>
      <w:r w:rsidRPr="00E650B4">
        <w:rPr>
          <w:rFonts w:ascii="Times New Roman" w:hAnsi="Times New Roman" w:cs="Times New Roman"/>
          <w:b w:val="0"/>
          <w:color w:val="auto"/>
          <w:spacing w:val="-2"/>
        </w:rPr>
        <w:t>Khả năng thương mại hóa sản phẩm</w:t>
      </w:r>
      <w:bookmarkEnd w:id="72"/>
      <w:bookmarkEnd w:id="73"/>
    </w:p>
    <w:p w14:paraId="04025D06" w14:textId="5CD15F34" w:rsidR="00B77245" w:rsidRPr="00E650B4" w:rsidRDefault="0059600C" w:rsidP="00CD4BCC">
      <w:pPr>
        <w:pStyle w:val="Heading1"/>
        <w:spacing w:before="120" w:after="120" w:line="259" w:lineRule="auto"/>
        <w:ind w:firstLine="720"/>
        <w:rPr>
          <w:rFonts w:ascii="Times New Roman" w:hAnsi="Times New Roman" w:cs="Times New Roman"/>
          <w:b w:val="0"/>
          <w:color w:val="auto"/>
          <w:spacing w:val="-2"/>
        </w:rPr>
      </w:pPr>
      <w:bookmarkStart w:id="74" w:name="_Toc237853602"/>
      <w:bookmarkStart w:id="75" w:name="_Toc237870867"/>
      <w:r w:rsidRPr="00E650B4">
        <w:rPr>
          <w:rFonts w:ascii="Times New Roman" w:hAnsi="Times New Roman" w:cs="Times New Roman"/>
          <w:b w:val="0"/>
          <w:color w:val="auto"/>
          <w:spacing w:val="-2"/>
        </w:rPr>
        <w:t xml:space="preserve">a) </w:t>
      </w:r>
      <w:r w:rsidR="00B77245" w:rsidRPr="00E650B4">
        <w:rPr>
          <w:rFonts w:ascii="Times New Roman" w:hAnsi="Times New Roman" w:cs="Times New Roman"/>
          <w:b w:val="0"/>
          <w:color w:val="auto"/>
          <w:spacing w:val="-2"/>
        </w:rPr>
        <w:t>Cơ sở khoa học và thực tiễn</w:t>
      </w:r>
      <w:bookmarkEnd w:id="74"/>
      <w:bookmarkEnd w:id="75"/>
    </w:p>
    <w:p w14:paraId="69B75684" w14:textId="77777777" w:rsidR="00B77245" w:rsidRPr="00E650B4" w:rsidRDefault="00B77245" w:rsidP="00CD4BCC">
      <w:pPr>
        <w:spacing w:before="120" w:after="120" w:line="259" w:lineRule="auto"/>
        <w:ind w:firstLine="720"/>
        <w:jc w:val="both"/>
        <w:rPr>
          <w:rFonts w:cs="Times New Roman"/>
          <w:sz w:val="28"/>
          <w:szCs w:val="28"/>
        </w:rPr>
      </w:pPr>
      <w:r w:rsidRPr="00E650B4">
        <w:rPr>
          <w:rFonts w:cs="Times New Roman"/>
          <w:sz w:val="28"/>
          <w:szCs w:val="28"/>
        </w:rPr>
        <w:t xml:space="preserve">Trong thời gian qua, ngành muối đã triển khai nhiều nhiệm vụ nghiên cứu khoa học, dự án ứng dụng công nghệ và mô hình trình diễn trong các lĩnh vực sản xuất, chế biến, bảo quản, quản lý chất lượng và phát triển sản phẩm. Một số công nghệ như sản xuất muối trên nền trải bạt, cơ giới hóa thu hoạch, cải tiến hệ thống dẫn nước, sản xuất muối chất lượng cao và ứng dụng công nghệ số bước </w:t>
      </w:r>
      <w:r w:rsidRPr="00E650B4">
        <w:rPr>
          <w:rFonts w:cs="Times New Roman"/>
          <w:sz w:val="28"/>
          <w:szCs w:val="28"/>
        </w:rPr>
        <w:lastRenderedPageBreak/>
        <w:t xml:space="preserve">đầu đã được áp dụng tại một số địa phương, tạo tiền đề để tiếp tục nghiên cứu hoàn thiện và nhân rộng. </w:t>
      </w:r>
    </w:p>
    <w:p w14:paraId="397EEDA8" w14:textId="77777777" w:rsidR="00B77245" w:rsidRPr="00E650B4" w:rsidRDefault="00B77245" w:rsidP="00CD4BCC">
      <w:pPr>
        <w:spacing w:before="120" w:after="120" w:line="259" w:lineRule="auto"/>
        <w:ind w:firstLine="720"/>
        <w:jc w:val="both"/>
        <w:rPr>
          <w:rFonts w:cs="Times New Roman"/>
          <w:sz w:val="28"/>
          <w:szCs w:val="28"/>
        </w:rPr>
      </w:pPr>
      <w:r w:rsidRPr="00E650B4">
        <w:rPr>
          <w:rFonts w:cs="Times New Roman"/>
          <w:sz w:val="28"/>
          <w:szCs w:val="28"/>
        </w:rPr>
        <w:t>Bên cạnh đó, hệ thống các viện nghiên cứu, trường đại học, tổ chức khoa học và công nghệ thuộc Bộ Nông nghiệp và Môi trường, Bộ Khoa học và Công nghệ cùng các địa phương ven biển đã tích lũy được đội ngũ chuyên gia, cơ sở vật chất và kinh nghiệm nghiên cứu trong lĩnh vực muối. Đây là nguồn lực quan trọng bảo đảm tính khả thi về mặt khoa học và công nghệ của Chương trình.</w:t>
      </w:r>
    </w:p>
    <w:p w14:paraId="5570087E" w14:textId="77777777" w:rsidR="00B77245" w:rsidRPr="00E650B4" w:rsidRDefault="00B77245" w:rsidP="00CD4BCC">
      <w:pPr>
        <w:spacing w:before="120" w:after="120" w:line="259" w:lineRule="auto"/>
        <w:ind w:firstLine="720"/>
        <w:jc w:val="both"/>
        <w:rPr>
          <w:rFonts w:cs="Times New Roman"/>
          <w:sz w:val="28"/>
          <w:szCs w:val="28"/>
        </w:rPr>
      </w:pPr>
      <w:r w:rsidRPr="00E650B4">
        <w:rPr>
          <w:rFonts w:cs="Times New Roman"/>
          <w:sz w:val="28"/>
          <w:szCs w:val="28"/>
        </w:rPr>
        <w:t>Các kết quả nghiên cứu đã có, cùng với nhu cầu đổi mới công nghệ ngày càng lớn của doanh nghiệp, hợp tác xã và người sản xuất, tạo điều kiện thuận lợi để triển khai các nhiệm vụ nghiên cứu có tính ứng dụng cao, rút ngắn thời gian chuyển giao kết quả vào thực tiễn.</w:t>
      </w:r>
    </w:p>
    <w:p w14:paraId="65C3C731" w14:textId="54B38E94" w:rsidR="00B77245" w:rsidRPr="00E650B4" w:rsidRDefault="007B707A" w:rsidP="00CD4BCC">
      <w:pPr>
        <w:pStyle w:val="Heading1"/>
        <w:spacing w:before="120" w:after="120" w:line="259" w:lineRule="auto"/>
        <w:ind w:firstLine="720"/>
        <w:rPr>
          <w:rFonts w:ascii="Times New Roman" w:hAnsi="Times New Roman" w:cs="Times New Roman"/>
          <w:b w:val="0"/>
          <w:color w:val="auto"/>
          <w:spacing w:val="-2"/>
        </w:rPr>
      </w:pPr>
      <w:bookmarkStart w:id="76" w:name="_Toc237853603"/>
      <w:bookmarkStart w:id="77" w:name="_Toc237870868"/>
      <w:r w:rsidRPr="00E650B4">
        <w:rPr>
          <w:rFonts w:ascii="Times New Roman" w:hAnsi="Times New Roman" w:cs="Times New Roman"/>
          <w:b w:val="0"/>
          <w:color w:val="auto"/>
          <w:spacing w:val="-2"/>
        </w:rPr>
        <w:t xml:space="preserve">b) </w:t>
      </w:r>
      <w:r w:rsidR="00B77245" w:rsidRPr="00E650B4">
        <w:rPr>
          <w:rFonts w:ascii="Times New Roman" w:hAnsi="Times New Roman" w:cs="Times New Roman"/>
          <w:b w:val="0"/>
          <w:color w:val="auto"/>
          <w:spacing w:val="-2"/>
        </w:rPr>
        <w:t>Khả năng tiếp nhận và ứng dụng kết quả nghiên cứu</w:t>
      </w:r>
      <w:bookmarkEnd w:id="76"/>
      <w:bookmarkEnd w:id="77"/>
    </w:p>
    <w:p w14:paraId="22BD9691" w14:textId="77777777" w:rsidR="00B77245" w:rsidRPr="00E650B4" w:rsidRDefault="00B77245" w:rsidP="00CD4BCC">
      <w:pPr>
        <w:spacing w:before="120" w:after="120" w:line="259" w:lineRule="auto"/>
        <w:ind w:firstLine="720"/>
        <w:jc w:val="both"/>
        <w:rPr>
          <w:rFonts w:cs="Times New Roman"/>
          <w:sz w:val="28"/>
          <w:szCs w:val="28"/>
        </w:rPr>
      </w:pPr>
      <w:r w:rsidRPr="00E650B4">
        <w:rPr>
          <w:rFonts w:cs="Times New Roman"/>
          <w:sz w:val="28"/>
          <w:szCs w:val="28"/>
        </w:rPr>
        <w:t>Ngành muối hiện đang có nhu cầu lớn về đổi mới công nghệ nhằm nâng cao năng suất, chất lượng sản phẩm, giảm chi phí sản xuất, thích ứng với biến đổi khí hậu và đáp ứng yêu cầu của thị trường. Do đó, kết quả nghiên cứu của Chương trình có khả năng ứng dụng và chuyển giao cao.</w:t>
      </w:r>
    </w:p>
    <w:p w14:paraId="5E460480" w14:textId="77777777" w:rsidR="00B77245" w:rsidRPr="00E650B4" w:rsidRDefault="00B77245" w:rsidP="00CD4BCC">
      <w:pPr>
        <w:spacing w:before="120" w:after="120" w:line="259" w:lineRule="auto"/>
        <w:ind w:firstLine="720"/>
        <w:jc w:val="both"/>
        <w:rPr>
          <w:rFonts w:cs="Times New Roman"/>
          <w:sz w:val="28"/>
          <w:szCs w:val="28"/>
        </w:rPr>
      </w:pPr>
      <w:r w:rsidRPr="00E650B4">
        <w:rPr>
          <w:rFonts w:cs="Times New Roman"/>
          <w:sz w:val="28"/>
          <w:szCs w:val="28"/>
        </w:rPr>
        <w:t>Đối tượng tiếp nhận kết quả bao gồm:</w:t>
      </w:r>
    </w:p>
    <w:p w14:paraId="3F279BCF" w14:textId="61431EBE" w:rsidR="00B77245"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xml:space="preserve">- </w:t>
      </w:r>
      <w:r w:rsidR="00B77245" w:rsidRPr="00E650B4">
        <w:rPr>
          <w:rFonts w:cs="Times New Roman"/>
          <w:sz w:val="28"/>
          <w:szCs w:val="28"/>
        </w:rPr>
        <w:t xml:space="preserve">Cơ quan quản lý nhà nước phục vụ xây dựng chính sách và quản lý ngành; </w:t>
      </w:r>
    </w:p>
    <w:p w14:paraId="6D9130F5" w14:textId="365D0B65" w:rsidR="00B77245"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xml:space="preserve">- </w:t>
      </w:r>
      <w:r w:rsidR="00B77245" w:rsidRPr="00E650B4">
        <w:rPr>
          <w:rFonts w:cs="Times New Roman"/>
          <w:sz w:val="28"/>
          <w:szCs w:val="28"/>
        </w:rPr>
        <w:t xml:space="preserve">Các viện nghiên cứu, trường đại học tiếp tục hoàn thiện và phát triển công nghệ; </w:t>
      </w:r>
    </w:p>
    <w:p w14:paraId="76102242" w14:textId="0F23E052" w:rsidR="00B77245"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xml:space="preserve">- </w:t>
      </w:r>
      <w:r w:rsidR="00B77245" w:rsidRPr="00E650B4">
        <w:rPr>
          <w:rFonts w:cs="Times New Roman"/>
          <w:sz w:val="28"/>
          <w:szCs w:val="28"/>
        </w:rPr>
        <w:t xml:space="preserve">Doanh nghiệp sản xuất, chế biến và kinh doanh muối; </w:t>
      </w:r>
    </w:p>
    <w:p w14:paraId="01BD7CAD"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xml:space="preserve">- </w:t>
      </w:r>
      <w:r w:rsidR="00B77245" w:rsidRPr="00E650B4">
        <w:rPr>
          <w:rFonts w:cs="Times New Roman"/>
          <w:sz w:val="28"/>
          <w:szCs w:val="28"/>
        </w:rPr>
        <w:t xml:space="preserve">Hợp tác xã, tổ hợp tác và hộ sản xuất muối; </w:t>
      </w:r>
    </w:p>
    <w:p w14:paraId="50DC09A6" w14:textId="7B2812D5" w:rsidR="00B77245"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xml:space="preserve">- </w:t>
      </w:r>
      <w:r w:rsidR="00B77245" w:rsidRPr="00E650B4">
        <w:rPr>
          <w:rFonts w:cs="Times New Roman"/>
          <w:sz w:val="28"/>
          <w:szCs w:val="28"/>
        </w:rPr>
        <w:t xml:space="preserve">Các tổ chức cung cấp dịch vụ khoa học và công nghệ. </w:t>
      </w:r>
    </w:p>
    <w:p w14:paraId="246B0404" w14:textId="367301AB" w:rsidR="00B77245" w:rsidRPr="00E650B4" w:rsidRDefault="00B77245" w:rsidP="00CD4BCC">
      <w:pPr>
        <w:spacing w:before="120" w:after="120" w:line="259" w:lineRule="auto"/>
        <w:ind w:firstLine="720"/>
        <w:jc w:val="both"/>
        <w:rPr>
          <w:rFonts w:cs="Times New Roman"/>
          <w:sz w:val="28"/>
          <w:szCs w:val="28"/>
        </w:rPr>
      </w:pPr>
      <w:r w:rsidRPr="00E650B4">
        <w:rPr>
          <w:rFonts w:cs="Times New Roman"/>
          <w:sz w:val="28"/>
          <w:szCs w:val="28"/>
        </w:rPr>
        <w:t>Việc triển khai đồng thời các nhiệm vụ nghiên cứu, mô hình trình diễn, đào tạo và chuyển giao công nghệ sẽ rút ngắn khoảng cách từ nghiên cứu đến ứng dụng thực tiễn, nâng cao hiệu quả đầu tư cho khoa học, công nghệ và đổi mới sáng tạo.</w:t>
      </w:r>
    </w:p>
    <w:p w14:paraId="34664DA3" w14:textId="77B2CF3C" w:rsidR="007B707A" w:rsidRPr="00E650B4" w:rsidRDefault="007B707A" w:rsidP="00CD4BCC">
      <w:pPr>
        <w:pStyle w:val="Heading1"/>
        <w:spacing w:before="120" w:after="120" w:line="259" w:lineRule="auto"/>
        <w:ind w:firstLine="720"/>
        <w:rPr>
          <w:rFonts w:ascii="Times New Roman" w:hAnsi="Times New Roman" w:cs="Times New Roman"/>
          <w:b w:val="0"/>
          <w:color w:val="auto"/>
          <w:spacing w:val="-2"/>
        </w:rPr>
      </w:pPr>
      <w:bookmarkStart w:id="78" w:name="_Toc237853604"/>
      <w:bookmarkStart w:id="79" w:name="_Toc237870869"/>
      <w:r w:rsidRPr="00E650B4">
        <w:rPr>
          <w:rFonts w:ascii="Times New Roman" w:hAnsi="Times New Roman" w:cs="Times New Roman"/>
          <w:b w:val="0"/>
          <w:color w:val="auto"/>
          <w:spacing w:val="-2"/>
        </w:rPr>
        <w:t>6.2. Dự kiến hiệu quả tác động</w:t>
      </w:r>
      <w:bookmarkEnd w:id="78"/>
      <w:bookmarkEnd w:id="79"/>
      <w:r w:rsidRPr="00E650B4">
        <w:rPr>
          <w:rFonts w:ascii="Times New Roman" w:hAnsi="Times New Roman" w:cs="Times New Roman"/>
          <w:b w:val="0"/>
          <w:color w:val="auto"/>
          <w:spacing w:val="-2"/>
        </w:rPr>
        <w:t xml:space="preserve"> </w:t>
      </w:r>
    </w:p>
    <w:p w14:paraId="53BD4825" w14:textId="3809BEE8" w:rsidR="007B707A" w:rsidRPr="00E650B4" w:rsidRDefault="007B707A" w:rsidP="00CD4BCC">
      <w:pPr>
        <w:pStyle w:val="Heading1"/>
        <w:spacing w:before="120" w:after="120" w:line="259" w:lineRule="auto"/>
        <w:ind w:firstLine="720"/>
        <w:rPr>
          <w:rFonts w:ascii="Times New Roman" w:hAnsi="Times New Roman" w:cs="Times New Roman"/>
          <w:b w:val="0"/>
          <w:color w:val="auto"/>
          <w:spacing w:val="-2"/>
        </w:rPr>
      </w:pPr>
      <w:bookmarkStart w:id="80" w:name="_Toc237853605"/>
      <w:bookmarkStart w:id="81" w:name="_Toc237870870"/>
      <w:r w:rsidRPr="00E650B4">
        <w:rPr>
          <w:rFonts w:ascii="Times New Roman" w:hAnsi="Times New Roman" w:cs="Times New Roman"/>
          <w:b w:val="0"/>
          <w:color w:val="auto"/>
          <w:spacing w:val="-2"/>
        </w:rPr>
        <w:t>a) Hiệu quả về khoa học, công nghệ và đổi mới sáng tạo</w:t>
      </w:r>
      <w:bookmarkEnd w:id="80"/>
      <w:bookmarkEnd w:id="81"/>
    </w:p>
    <w:p w14:paraId="1F859CCB"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Việc triển khai Chương trình sẽ tạo ra bước phát triển mới về năng lực nghiên cứu, phát triển công nghệ và đổi mới sáng tạo trong lĩnh vực muối. Thông qua các nhiệm vụ nghiên cứu, phát triển và ứng dụng công nghệ, Chương trình góp phần hoàn thiện cơ sở khoa học phục vụ hoạch định chính sách, quy hoạch phát triển ngành và nâng cao hiệu quả quản lý nhà nước.</w:t>
      </w:r>
    </w:p>
    <w:p w14:paraId="63DCDA0E"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lastRenderedPageBreak/>
        <w:t>Các công nghệ sản xuất, chế biến, bảo quản và quản lý chất lượng được nghiên cứu, hoàn thiện và chuyển giao sẽ nâng cao trình độ công nghệ của ngành muối, từng bước làm chủ các công nghệ cốt lõi phù hợp với điều kiện Việt Nam. Đồng thời, việc xây dựng cơ sở dữ liệu số, hệ thống thông tin và các nền tảng quản trị số sẽ tạo nền tảng cho quá trình chuyển đổi số của ngành, nâng cao khả năng dự báo, quản lý và điều hành trên cơ sở dữ liệu.</w:t>
      </w:r>
    </w:p>
    <w:p w14:paraId="2AA641C6"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xml:space="preserve">Chương trình cũng góp phần tăng cường mối liên kết giữa các viện nghiên cứu, trường đại học, doanh nghiệp và cơ quan quản lý nhà nước; thúc đẩy hình thành hệ sinh thái đổi mới sáng tạo trong ngành muối, tạo điều kiện để các kết quả nghiên cứu nhanh chóng được ứng dụng vào thực tiễn sản xuất. </w:t>
      </w:r>
    </w:p>
    <w:p w14:paraId="0142C3DE" w14:textId="14B4D64F" w:rsidR="007B707A" w:rsidRPr="00E650B4" w:rsidRDefault="007B707A" w:rsidP="00CD4BCC">
      <w:pPr>
        <w:pStyle w:val="Heading1"/>
        <w:spacing w:before="120" w:after="120" w:line="259" w:lineRule="auto"/>
        <w:ind w:firstLine="720"/>
        <w:rPr>
          <w:rFonts w:ascii="Times New Roman" w:hAnsi="Times New Roman" w:cs="Times New Roman"/>
          <w:b w:val="0"/>
          <w:color w:val="auto"/>
          <w:spacing w:val="-2"/>
        </w:rPr>
      </w:pPr>
      <w:bookmarkStart w:id="82" w:name="_Toc237853606"/>
      <w:bookmarkStart w:id="83" w:name="_Toc237870871"/>
      <w:r w:rsidRPr="00E650B4">
        <w:rPr>
          <w:rFonts w:ascii="Times New Roman" w:hAnsi="Times New Roman" w:cs="Times New Roman"/>
          <w:b w:val="0"/>
          <w:color w:val="auto"/>
          <w:spacing w:val="-2"/>
        </w:rPr>
        <w:t>b) Hiệu quả kinh tế</w:t>
      </w:r>
      <w:bookmarkEnd w:id="82"/>
      <w:bookmarkEnd w:id="83"/>
    </w:p>
    <w:p w14:paraId="7960BA4A"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Việc ứng dụng các kết quả nghiên cứu của Chương trình sẽ góp phần nâng cao năng suất lao động, giảm chi phí sản xuất, tiết kiệm nguyên liệu, năng lượng và nước, từ đó nâng cao hiệu quả kinh tế của hoạt động sản xuất, chế biến và kinh doanh muối.</w:t>
      </w:r>
    </w:p>
    <w:p w14:paraId="0ED7B441"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Các công nghệ sản xuất tiên tiến, cơ giới hóa và tự động hóa sẽ giúp giảm tổn thất trong quá trình sản xuất, nâng cao chất lượng và tính ổn định của sản phẩm. Việc phát triển công nghệ chế biến sâu và khai thác hiệu quả nước ót sẽ làm tăng giá trị gia tăng của sản phẩm muối, mở rộng danh mục sản phẩm và tạo thêm nguồn thu cho doanh nghiệp và người sản xuất.</w:t>
      </w:r>
    </w:p>
    <w:p w14:paraId="042ADAF0"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xml:space="preserve">Thông qua chuyển giao công nghệ và thương mại hóa kết quả nghiên cứu, Chương trình góp phần nâng cao năng lực cạnh tranh của doanh nghiệp, tăng khả năng đáp ứng yêu cầu của thị trường trong nước và xuất khẩu, từng bước hình thành chuỗi giá trị ngành muối có giá trị gia tăng cao. </w:t>
      </w:r>
    </w:p>
    <w:p w14:paraId="43651A67" w14:textId="4D6AAFA0" w:rsidR="007B707A" w:rsidRPr="00E650B4" w:rsidRDefault="007B707A" w:rsidP="00CD4BCC">
      <w:pPr>
        <w:pStyle w:val="Heading1"/>
        <w:spacing w:before="120" w:after="120" w:line="259" w:lineRule="auto"/>
        <w:ind w:firstLine="720"/>
        <w:rPr>
          <w:rFonts w:ascii="Times New Roman" w:hAnsi="Times New Roman" w:cs="Times New Roman"/>
          <w:b w:val="0"/>
          <w:color w:val="auto"/>
          <w:spacing w:val="-2"/>
        </w:rPr>
      </w:pPr>
      <w:bookmarkStart w:id="84" w:name="_Toc237853607"/>
      <w:bookmarkStart w:id="85" w:name="_Toc237870872"/>
      <w:r w:rsidRPr="00E650B4">
        <w:rPr>
          <w:rFonts w:ascii="Times New Roman" w:hAnsi="Times New Roman" w:cs="Times New Roman"/>
          <w:b w:val="0"/>
          <w:color w:val="auto"/>
          <w:spacing w:val="-2"/>
        </w:rPr>
        <w:t>c) Hiệu quả xã hội</w:t>
      </w:r>
      <w:bookmarkEnd w:id="84"/>
      <w:bookmarkEnd w:id="85"/>
    </w:p>
    <w:p w14:paraId="18B2CCF1"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Chương trình góp phần nâng cao thu nhập, cải thiện điều kiện sản xuất và đời sống của người làm muối thông qua việc ứng dụng các tiến bộ khoa học, công nghệ và đổi mới sáng tạo. Khi năng suất, chất lượng và giá trị sản phẩm được nâng cao, hiệu quả sản xuất được cải thiện, tạo điều kiện ổn định sinh kế cho cộng đồng diêm dân tại các vùng ven biển.</w:t>
      </w:r>
    </w:p>
    <w:p w14:paraId="1E6D0621"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Các hoạt động đào tạo, tập huấn, chuyển giao công nghệ và xây dựng mô hình trình diễn sẽ nâng cao trình độ chuyên môn của cán bộ quản lý, cán bộ kỹ thuật, doanh nghiệp, hợp tác xã và người sản xuất; đồng thời hình thành đội ngũ chuyên gia và mạng lưới tư vấn khoa học, công nghệ trong lĩnh vực muối.</w:t>
      </w:r>
    </w:p>
    <w:p w14:paraId="5790EBE4"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xml:space="preserve">Việc thúc đẩy liên kết giữa Nhà nước, viện nghiên cứu, trường đại học, doanh nghiệp và địa phương sẽ góp phần nâng cao năng lực đổi mới sáng tạo </w:t>
      </w:r>
      <w:r w:rsidRPr="00E650B4">
        <w:rPr>
          <w:rFonts w:cs="Times New Roman"/>
          <w:sz w:val="28"/>
          <w:szCs w:val="28"/>
        </w:rPr>
        <w:lastRenderedPageBreak/>
        <w:t xml:space="preserve">của toàn ngành, tăng cường khả năng tiếp nhận và làm chủ công nghệ mới, tạo môi trường thuận lợi cho phát triển kinh tế nông thôn và kinh tế biển. </w:t>
      </w:r>
    </w:p>
    <w:p w14:paraId="091D48AB" w14:textId="199504B8" w:rsidR="007B707A" w:rsidRPr="00E650B4" w:rsidRDefault="007B707A" w:rsidP="00CD4BCC">
      <w:pPr>
        <w:pStyle w:val="Heading1"/>
        <w:spacing w:before="120" w:after="120" w:line="259" w:lineRule="auto"/>
        <w:ind w:firstLine="720"/>
        <w:rPr>
          <w:rFonts w:ascii="Times New Roman" w:hAnsi="Times New Roman" w:cs="Times New Roman"/>
          <w:b w:val="0"/>
          <w:color w:val="auto"/>
          <w:spacing w:val="-2"/>
        </w:rPr>
      </w:pPr>
      <w:bookmarkStart w:id="86" w:name="_Toc237853608"/>
      <w:bookmarkStart w:id="87" w:name="_Toc237870873"/>
      <w:r w:rsidRPr="00E650B4">
        <w:rPr>
          <w:rFonts w:ascii="Times New Roman" w:hAnsi="Times New Roman" w:cs="Times New Roman"/>
          <w:b w:val="0"/>
          <w:color w:val="auto"/>
          <w:spacing w:val="-2"/>
        </w:rPr>
        <w:t>d) Hiệu quả về môi trường và thích ứng với biến đổi khí hậu</w:t>
      </w:r>
      <w:bookmarkEnd w:id="86"/>
      <w:bookmarkEnd w:id="87"/>
    </w:p>
    <w:p w14:paraId="4379771A"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Chương trình ưu tiên nghiên cứu, phát triển và ứng dụng các công nghệ sản xuất muối theo hướng tiết kiệm tài nguyên, sử dụng hiệu quả năng lượng, giảm phát thải và thích ứng với biến đổi khí hậu. Các mô hình sản xuất muối ứng dụng công nghệ cao sẽ góp phần giảm tác động tiêu cực đến môi trường, nâng cao hiệu quả sử dụng đất, nước biển và các nguồn tài nguyên khác.</w:t>
      </w:r>
    </w:p>
    <w:p w14:paraId="25DAF604"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Việc nghiên cứu khai thác hợp lý nước ót, tái sử dụng phụ phẩm và phát triển các mô hình kinh tế tuần hoàn sẽ giảm lượng chất thải phát sinh, nâng cao hiệu quả sử dụng tài nguyên và góp phần thực hiện mục tiêu tăng trưởng xanh.</w:t>
      </w:r>
    </w:p>
    <w:p w14:paraId="5C1CBB90"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xml:space="preserve">Đồng thời, việc ứng dụng công nghệ số trong giám sát môi trường, dự báo thời tiết và quản lý sản xuất sẽ nâng cao khả năng phòng ngừa rủi ro, giảm thiểu thiệt hại do thiên tai và biến đổi khí hậu đối với các vùng sản xuất muối. </w:t>
      </w:r>
    </w:p>
    <w:p w14:paraId="212A4B78" w14:textId="066C2136" w:rsidR="007B707A" w:rsidRPr="00E650B4" w:rsidRDefault="007B707A" w:rsidP="00CD4BCC">
      <w:pPr>
        <w:pStyle w:val="Heading1"/>
        <w:spacing w:before="120" w:after="120" w:line="259" w:lineRule="auto"/>
        <w:ind w:firstLine="720"/>
        <w:rPr>
          <w:rFonts w:ascii="Times New Roman" w:hAnsi="Times New Roman" w:cs="Times New Roman"/>
          <w:b w:val="0"/>
          <w:color w:val="auto"/>
          <w:spacing w:val="-2"/>
        </w:rPr>
      </w:pPr>
      <w:bookmarkStart w:id="88" w:name="_Toc237853609"/>
      <w:bookmarkStart w:id="89" w:name="_Toc237870874"/>
      <w:r w:rsidRPr="00E650B4">
        <w:rPr>
          <w:rFonts w:ascii="Times New Roman" w:hAnsi="Times New Roman" w:cs="Times New Roman"/>
          <w:b w:val="0"/>
          <w:color w:val="auto"/>
          <w:spacing w:val="-2"/>
        </w:rPr>
        <w:t>đ) Hiệu quả đối với công tác quản lý nhà nước</w:t>
      </w:r>
      <w:bookmarkEnd w:id="88"/>
      <w:bookmarkEnd w:id="89"/>
    </w:p>
    <w:p w14:paraId="6E9E0F43" w14:textId="3EFE8909"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Một trong những kết quả quan trọng của Chương trình là xây dựng cơ sở dữ liệu</w:t>
      </w:r>
      <w:r w:rsidR="00DC746B" w:rsidRPr="00E650B4">
        <w:rPr>
          <w:rFonts w:cs="Times New Roman"/>
          <w:sz w:val="28"/>
          <w:szCs w:val="28"/>
        </w:rPr>
        <w:t xml:space="preserve"> </w:t>
      </w:r>
      <w:r w:rsidR="00C973C7" w:rsidRPr="00E650B4">
        <w:rPr>
          <w:rFonts w:cs="Times New Roman"/>
          <w:sz w:val="28"/>
          <w:szCs w:val="28"/>
        </w:rPr>
        <w:t xml:space="preserve">về </w:t>
      </w:r>
      <w:r w:rsidRPr="00E650B4">
        <w:rPr>
          <w:rFonts w:cs="Times New Roman"/>
          <w:sz w:val="28"/>
          <w:szCs w:val="28"/>
        </w:rPr>
        <w:t>ngành muối và các công cụ hỗ trợ quản lý hiện đại. Đây sẽ là nền tảng để nâng cao hiệu quả quản lý nhà nước trong các lĩnh vực quy hoạch, thống kê, theo dõi sản xuất, kiểm soát chất lượng, truy xuất nguồn gốc và xây dựng chính sách phát triển ngành.</w:t>
      </w:r>
    </w:p>
    <w:p w14:paraId="40BC60EB"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xml:space="preserve">Các tiêu chuẩn, quy chuẩn kỹ thuật, quy trình quản lý chất lượng và hệ thống thông tin được hoàn thiện sẽ góp phần nâng cao hiệu lực, hiệu quả quản lý nhà nước, tạo môi trường sản xuất minh bạch, đáp ứng yêu cầu hội nhập và phát triển bền vững. </w:t>
      </w:r>
    </w:p>
    <w:p w14:paraId="27289BA6" w14:textId="62F8FDFA" w:rsidR="007B707A" w:rsidRPr="00E650B4" w:rsidRDefault="007B707A" w:rsidP="00CD4BCC">
      <w:pPr>
        <w:pStyle w:val="Heading1"/>
        <w:spacing w:before="120" w:after="120" w:line="259" w:lineRule="auto"/>
        <w:ind w:firstLine="720"/>
        <w:rPr>
          <w:rFonts w:ascii="Times New Roman" w:hAnsi="Times New Roman" w:cs="Times New Roman"/>
          <w:b w:val="0"/>
          <w:color w:val="auto"/>
          <w:spacing w:val="-2"/>
        </w:rPr>
      </w:pPr>
      <w:bookmarkStart w:id="90" w:name="_Toc237853610"/>
      <w:bookmarkStart w:id="91" w:name="_Toc237870875"/>
      <w:r w:rsidRPr="00E650B4">
        <w:rPr>
          <w:rFonts w:ascii="Times New Roman" w:hAnsi="Times New Roman" w:cs="Times New Roman"/>
          <w:b w:val="0"/>
          <w:color w:val="auto"/>
          <w:spacing w:val="-2"/>
        </w:rPr>
        <w:t>e) Hiệu quả đối với doanh nghiệp và thị trường</w:t>
      </w:r>
      <w:bookmarkEnd w:id="90"/>
      <w:bookmarkEnd w:id="91"/>
    </w:p>
    <w:p w14:paraId="5BE803BF"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Chương trình tạo điều kiện để doanh nghiệp tiếp cận, làm chủ và ứng dụng các công nghệ tiên tiến, qua đó nâng cao năng lực đổi mới sáng tạo, năng suất và chất lượng sản phẩm. Việc doanh nghiệp tham gia ngay từ quá trình nghiên cứu sẽ giúp rút ngắn thời gian thương mại hóa, giảm chi phí hoàn thiện công nghệ và nâng cao hiệu quả đầu tư.</w:t>
      </w:r>
    </w:p>
    <w:p w14:paraId="580BCBFB" w14:textId="38C80045"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Các sản phẩm muối chất lượng cao, sản phẩm chế biến sâu và sản phẩm có giá trị gia tăng sẽ đáp ứng tốt hơn nhu cầu của thị trường, mở rộng cơ hội tham gia chuỗi cung ứng trong nước và quốc tế, góp phần xây dựng thương hiệu muối Việt Nam.</w:t>
      </w:r>
    </w:p>
    <w:p w14:paraId="466B67BD" w14:textId="75432718" w:rsidR="00000DDF" w:rsidRPr="00E650B4" w:rsidRDefault="007B707A" w:rsidP="00CD4BCC">
      <w:pPr>
        <w:pStyle w:val="Heading1"/>
        <w:spacing w:before="120" w:after="120" w:line="259" w:lineRule="auto"/>
        <w:ind w:firstLine="720"/>
        <w:rPr>
          <w:rFonts w:ascii="Times New Roman" w:hAnsi="Times New Roman" w:cs="Times New Roman"/>
          <w:b w:val="0"/>
          <w:color w:val="auto"/>
          <w:spacing w:val="-2"/>
        </w:rPr>
      </w:pPr>
      <w:bookmarkStart w:id="92" w:name="_Toc237853611"/>
      <w:bookmarkStart w:id="93" w:name="_Toc237870876"/>
      <w:r w:rsidRPr="00E650B4">
        <w:rPr>
          <w:rFonts w:ascii="Times New Roman" w:hAnsi="Times New Roman" w:cs="Times New Roman"/>
          <w:color w:val="auto"/>
          <w:spacing w:val="-2"/>
        </w:rPr>
        <w:lastRenderedPageBreak/>
        <w:t>7</w:t>
      </w:r>
      <w:r w:rsidR="00E16416" w:rsidRPr="00E650B4">
        <w:rPr>
          <w:rFonts w:ascii="Times New Roman" w:hAnsi="Times New Roman" w:cs="Times New Roman"/>
          <w:color w:val="auto"/>
          <w:spacing w:val="-2"/>
        </w:rPr>
        <w:t xml:space="preserve">. </w:t>
      </w:r>
      <w:r w:rsidRPr="00E650B4">
        <w:rPr>
          <w:rFonts w:ascii="Times New Roman" w:hAnsi="Times New Roman" w:cs="Times New Roman"/>
          <w:color w:val="auto"/>
          <w:spacing w:val="-2"/>
        </w:rPr>
        <w:t xml:space="preserve">Cơ quan chủ trì quản lý chương trình (dự kiến): </w:t>
      </w:r>
      <w:r w:rsidR="00DB3899" w:rsidRPr="00E650B4">
        <w:rPr>
          <w:rFonts w:ascii="Times New Roman" w:hAnsi="Times New Roman" w:cs="Times New Roman"/>
          <w:b w:val="0"/>
          <w:color w:val="auto"/>
          <w:spacing w:val="-2"/>
        </w:rPr>
        <w:t>Bộ Nông nghiệp và Môi trường</w:t>
      </w:r>
      <w:bookmarkEnd w:id="92"/>
      <w:bookmarkEnd w:id="93"/>
    </w:p>
    <w:p w14:paraId="3F895A96" w14:textId="29D03F89" w:rsidR="007B707A" w:rsidRPr="00E650B4" w:rsidRDefault="007B707A" w:rsidP="00CD4BCC">
      <w:pPr>
        <w:pStyle w:val="Heading1"/>
        <w:spacing w:before="120" w:after="120" w:line="259" w:lineRule="auto"/>
        <w:ind w:firstLine="720"/>
        <w:rPr>
          <w:rFonts w:ascii="Times New Roman" w:hAnsi="Times New Roman" w:cs="Times New Roman"/>
          <w:color w:val="auto"/>
          <w:spacing w:val="-2"/>
        </w:rPr>
      </w:pPr>
      <w:bookmarkStart w:id="94" w:name="_Toc237853612"/>
      <w:bookmarkStart w:id="95" w:name="_Toc237870877"/>
      <w:r w:rsidRPr="00E650B4">
        <w:rPr>
          <w:rFonts w:ascii="Times New Roman" w:hAnsi="Times New Roman" w:cs="Times New Roman"/>
          <w:color w:val="auto"/>
          <w:spacing w:val="-2"/>
        </w:rPr>
        <w:t>8</w:t>
      </w:r>
      <w:r w:rsidR="00E16416" w:rsidRPr="00E650B4">
        <w:rPr>
          <w:rFonts w:ascii="Times New Roman" w:hAnsi="Times New Roman" w:cs="Times New Roman"/>
          <w:color w:val="auto"/>
          <w:spacing w:val="-2"/>
        </w:rPr>
        <w:t xml:space="preserve">. </w:t>
      </w:r>
      <w:r w:rsidRPr="00E650B4">
        <w:rPr>
          <w:rFonts w:ascii="Times New Roman" w:hAnsi="Times New Roman" w:cs="Times New Roman"/>
          <w:color w:val="auto"/>
          <w:spacing w:val="-2"/>
        </w:rPr>
        <w:t>Cơ quan phối hợp và phương án hợp tác quốc tế</w:t>
      </w:r>
      <w:bookmarkEnd w:id="94"/>
      <w:bookmarkEnd w:id="95"/>
    </w:p>
    <w:p w14:paraId="261B2DB6" w14:textId="7755DFF0" w:rsidR="007B707A" w:rsidRPr="00E650B4" w:rsidRDefault="00E16416" w:rsidP="00CD4BCC">
      <w:pPr>
        <w:pStyle w:val="Heading1"/>
        <w:spacing w:before="120" w:after="120" w:line="259" w:lineRule="auto"/>
        <w:ind w:firstLine="720"/>
        <w:rPr>
          <w:rFonts w:ascii="Times New Roman" w:hAnsi="Times New Roman" w:cs="Times New Roman"/>
          <w:b w:val="0"/>
          <w:color w:val="auto"/>
          <w:spacing w:val="-2"/>
        </w:rPr>
      </w:pPr>
      <w:bookmarkStart w:id="96" w:name="_Toc237853613"/>
      <w:bookmarkStart w:id="97" w:name="_Toc237870878"/>
      <w:r w:rsidRPr="00E650B4">
        <w:rPr>
          <w:rFonts w:ascii="Times New Roman" w:hAnsi="Times New Roman" w:cs="Times New Roman"/>
          <w:b w:val="0"/>
          <w:color w:val="auto"/>
          <w:spacing w:val="-2"/>
        </w:rPr>
        <w:t xml:space="preserve">a) </w:t>
      </w:r>
      <w:r w:rsidR="007B707A" w:rsidRPr="00E650B4">
        <w:rPr>
          <w:rFonts w:ascii="Times New Roman" w:hAnsi="Times New Roman" w:cs="Times New Roman"/>
          <w:b w:val="0"/>
          <w:color w:val="auto"/>
          <w:spacing w:val="-2"/>
        </w:rPr>
        <w:t>Cục Kinh tế hợp tác và Phát triển nông thôn là cơ quan chủ trì Chương trình, có trách nhiệm:</w:t>
      </w:r>
      <w:bookmarkEnd w:id="96"/>
      <w:bookmarkEnd w:id="97"/>
    </w:p>
    <w:p w14:paraId="7BB55D9B"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Chủ trì, phối hợp với Vụ Khoa học và Công nghệ, Vụ Kế hoạch - Tài chính và các cơ quan, đơn vị có liên quan trình Bộ Nông nghiệp và Môi trường phê duyệt Chương trình;</w:t>
      </w:r>
    </w:p>
    <w:p w14:paraId="77D4EFE0"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Ban hành kế hoạch triển khai hằng năm và trung hạn;</w:t>
      </w:r>
    </w:p>
    <w:p w14:paraId="3F036C38"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Chủ trì, phối hợp với Vụ Khoa học và Công nghệ, Vụ Tài chính và các cơ quan, đơn vị có liên quan đề tổ chức xác định, đặt hàng, tuyển chọn hoặc giao trực tiếp các nhiệm vụ khoa học và công nghệ theo quy định;</w:t>
      </w:r>
    </w:p>
    <w:p w14:paraId="015B8653"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Chủ trì, phối hợp với Vụ Khoa học và Công nghệ, Vụ Kế hoạch - Tài chính  hướng dẫn chuyên môn, kiểm tra, giám sát việc thực hiện;</w:t>
      </w:r>
    </w:p>
    <w:p w14:paraId="2F3CD9CC"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Tổng hợp nhu cầu kinh phí và phối hợp với Vụ Khoa học và Công nghệ, Vụ Tài chính trong quá trình bố trí nguồn lực;</w:t>
      </w:r>
    </w:p>
    <w:p w14:paraId="4C7C3110"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Tổ chức sơ kết, tổng kết và đánh giá kết quả thực hiện Chương trình.</w:t>
      </w:r>
    </w:p>
    <w:p w14:paraId="537322DE" w14:textId="690759E4" w:rsidR="007B707A" w:rsidRPr="00E650B4" w:rsidRDefault="00E16416" w:rsidP="00CD4BCC">
      <w:pPr>
        <w:pStyle w:val="Heading1"/>
        <w:spacing w:before="120" w:after="120" w:line="259" w:lineRule="auto"/>
        <w:ind w:firstLine="720"/>
        <w:rPr>
          <w:rFonts w:ascii="Times New Roman" w:hAnsi="Times New Roman" w:cs="Times New Roman"/>
          <w:b w:val="0"/>
          <w:color w:val="auto"/>
          <w:spacing w:val="-2"/>
        </w:rPr>
      </w:pPr>
      <w:bookmarkStart w:id="98" w:name="_Toc237853614"/>
      <w:bookmarkStart w:id="99" w:name="_Toc237870879"/>
      <w:r w:rsidRPr="00E650B4">
        <w:rPr>
          <w:rFonts w:ascii="Times New Roman" w:hAnsi="Times New Roman" w:cs="Times New Roman"/>
          <w:b w:val="0"/>
          <w:color w:val="auto"/>
          <w:spacing w:val="-2"/>
        </w:rPr>
        <w:t xml:space="preserve">b) </w:t>
      </w:r>
      <w:r w:rsidR="007B707A" w:rsidRPr="00E650B4">
        <w:rPr>
          <w:rFonts w:ascii="Times New Roman" w:hAnsi="Times New Roman" w:cs="Times New Roman"/>
          <w:b w:val="0"/>
          <w:color w:val="auto"/>
          <w:spacing w:val="-2"/>
        </w:rPr>
        <w:t>Vụ Khoa học và Công nghệ</w:t>
      </w:r>
      <w:bookmarkEnd w:id="98"/>
      <w:bookmarkEnd w:id="99"/>
    </w:p>
    <w:p w14:paraId="030D7DF6"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Phối hợp với Cục Kinh tế hợp tác và Phát triển nông thôn:</w:t>
      </w:r>
    </w:p>
    <w:p w14:paraId="37A5FBA4"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Hướng dẫn cơ chế quản lý nhiệm vụ khoa học, công nghệ và đổi mới sáng tạo;</w:t>
      </w:r>
    </w:p>
    <w:p w14:paraId="75B3A209"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Hỗ trợ kết nối Chương trình với các chương trình khoa học và công nghệ cấp quốc gia;</w:t>
      </w:r>
    </w:p>
    <w:p w14:paraId="075C33DA"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Hỗ trợ thương mại hóa kết quả nghiên cứu, bảo hộ sở hữu trí tuệ và chuyển giao công nghệ;</w:t>
      </w:r>
    </w:p>
    <w:p w14:paraId="773DD9FB"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Phối hợp đánh giá giữa kỳ và tổng kết Chương trình.</w:t>
      </w:r>
    </w:p>
    <w:p w14:paraId="1AE05D55" w14:textId="4E9BBCF7" w:rsidR="007B707A" w:rsidRPr="00E650B4" w:rsidRDefault="00E16416" w:rsidP="00CD4BCC">
      <w:pPr>
        <w:pStyle w:val="Heading1"/>
        <w:spacing w:before="120" w:after="120" w:line="259" w:lineRule="auto"/>
        <w:ind w:firstLine="720"/>
        <w:rPr>
          <w:rFonts w:ascii="Times New Roman" w:hAnsi="Times New Roman" w:cs="Times New Roman"/>
          <w:b w:val="0"/>
          <w:color w:val="auto"/>
          <w:spacing w:val="-2"/>
        </w:rPr>
      </w:pPr>
      <w:bookmarkStart w:id="100" w:name="_Toc237853615"/>
      <w:bookmarkStart w:id="101" w:name="_Toc237870880"/>
      <w:r w:rsidRPr="00E650B4">
        <w:rPr>
          <w:rFonts w:ascii="Times New Roman" w:hAnsi="Times New Roman" w:cs="Times New Roman"/>
          <w:b w:val="0"/>
          <w:color w:val="auto"/>
          <w:spacing w:val="-2"/>
        </w:rPr>
        <w:t xml:space="preserve">c) </w:t>
      </w:r>
      <w:r w:rsidR="007B707A" w:rsidRPr="00E650B4">
        <w:rPr>
          <w:rFonts w:ascii="Times New Roman" w:hAnsi="Times New Roman" w:cs="Times New Roman"/>
          <w:b w:val="0"/>
          <w:color w:val="auto"/>
          <w:spacing w:val="-2"/>
        </w:rPr>
        <w:t>Vụ Kế hoạch - Tài chính</w:t>
      </w:r>
      <w:bookmarkEnd w:id="100"/>
      <w:bookmarkEnd w:id="101"/>
    </w:p>
    <w:p w14:paraId="2C695621"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Phối hợp hướng dẫn cơ chế quản lý, sử dụng và quyết toán kinh phí; tổng hợp, cân đối và bố trí kinh phí theo quy định; kiểm tra việc sử dụng kinh phí thực hiện Chương trình.</w:t>
      </w:r>
    </w:p>
    <w:p w14:paraId="6019F811" w14:textId="46B16C76" w:rsidR="007B707A" w:rsidRPr="00E650B4" w:rsidRDefault="00E16416" w:rsidP="00CD4BCC">
      <w:pPr>
        <w:pStyle w:val="Heading1"/>
        <w:spacing w:before="120" w:after="120" w:line="259" w:lineRule="auto"/>
        <w:ind w:firstLine="720"/>
        <w:rPr>
          <w:rFonts w:ascii="Times New Roman" w:hAnsi="Times New Roman" w:cs="Times New Roman"/>
          <w:b w:val="0"/>
          <w:color w:val="auto"/>
          <w:spacing w:val="-2"/>
        </w:rPr>
      </w:pPr>
      <w:bookmarkStart w:id="102" w:name="_Toc237853616"/>
      <w:bookmarkStart w:id="103" w:name="_Toc237870881"/>
      <w:r w:rsidRPr="00E650B4">
        <w:rPr>
          <w:rFonts w:ascii="Times New Roman" w:hAnsi="Times New Roman" w:cs="Times New Roman"/>
          <w:b w:val="0"/>
          <w:color w:val="auto"/>
          <w:spacing w:val="-2"/>
        </w:rPr>
        <w:t xml:space="preserve">d) </w:t>
      </w:r>
      <w:bookmarkEnd w:id="102"/>
      <w:bookmarkEnd w:id="103"/>
      <w:r w:rsidR="00DA1466">
        <w:rPr>
          <w:rFonts w:ascii="Times New Roman" w:hAnsi="Times New Roman" w:cs="Times New Roman"/>
          <w:b w:val="0"/>
          <w:color w:val="auto"/>
          <w:spacing w:val="-2"/>
        </w:rPr>
        <w:t xml:space="preserve">Ủy ban nhân dân các tỉnh, thành phố </w:t>
      </w:r>
    </w:p>
    <w:p w14:paraId="5F4E9A56"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Theo chức năng, nhiệm vụ được giao, phối hợp triển khai các nội dung liên quan đến chuyển đổi số; tiêu chuẩn, quy chuẩn kỹ thuật; phát triển công nghiệp chế biến; thương mại và xuất khẩu; bảo vệ môi trường; hợp tác quốc tế.</w:t>
      </w:r>
    </w:p>
    <w:p w14:paraId="6583C03D"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lastRenderedPageBreak/>
        <w:t>- Xây dựng kế hoạch triển khai Chương trình tại địa phương;</w:t>
      </w:r>
    </w:p>
    <w:p w14:paraId="0A72CCB0"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Bố trí nguồn lực đối ứng theo khả năng ngân sách;</w:t>
      </w:r>
    </w:p>
    <w:p w14:paraId="71233E52"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Lựa chọn vùng sản xuất, mô hình trình diễn và đơn vị tham gia;</w:t>
      </w:r>
    </w:p>
    <w:p w14:paraId="701ACD71"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Chỉ đạo các sở, ngành phối hợp thực hiện;</w:t>
      </w:r>
    </w:p>
    <w:p w14:paraId="4F48596B"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Kiểm tra, giám sát và báo cáo kết quả định kỳ.</w:t>
      </w:r>
    </w:p>
    <w:p w14:paraId="259B30F8" w14:textId="08FCB24D" w:rsidR="007B707A" w:rsidRPr="00E650B4" w:rsidRDefault="00E16416" w:rsidP="00CD4BCC">
      <w:pPr>
        <w:pStyle w:val="Heading1"/>
        <w:spacing w:before="120" w:after="120" w:line="259" w:lineRule="auto"/>
        <w:ind w:firstLine="720"/>
        <w:rPr>
          <w:rFonts w:ascii="Times New Roman" w:hAnsi="Times New Roman" w:cs="Times New Roman"/>
          <w:b w:val="0"/>
          <w:color w:val="auto"/>
          <w:spacing w:val="-2"/>
        </w:rPr>
      </w:pPr>
      <w:bookmarkStart w:id="104" w:name="_Toc237853617"/>
      <w:bookmarkStart w:id="105" w:name="_Toc237870882"/>
      <w:r w:rsidRPr="00E650B4">
        <w:rPr>
          <w:rFonts w:ascii="Times New Roman" w:hAnsi="Times New Roman" w:cs="Times New Roman"/>
          <w:b w:val="0"/>
          <w:color w:val="auto"/>
          <w:spacing w:val="-2"/>
        </w:rPr>
        <w:t xml:space="preserve">đ) </w:t>
      </w:r>
      <w:r w:rsidR="007B707A" w:rsidRPr="00E650B4">
        <w:rPr>
          <w:rFonts w:ascii="Times New Roman" w:hAnsi="Times New Roman" w:cs="Times New Roman"/>
          <w:b w:val="0"/>
          <w:color w:val="auto"/>
          <w:spacing w:val="-2"/>
        </w:rPr>
        <w:t>Các Viện nghiên cứu, trường đại học trực thuộc Bộ</w:t>
      </w:r>
      <w:bookmarkEnd w:id="104"/>
      <w:bookmarkEnd w:id="105"/>
    </w:p>
    <w:p w14:paraId="4DB25E6E"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Chủ trì thực hiện các nhiệm vụ khoa học và công nghệ;</w:t>
      </w:r>
    </w:p>
    <w:p w14:paraId="4EDD6E9D"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Nghiên cứu, phát triển và hoàn thiện công nghệ;</w:t>
      </w:r>
    </w:p>
    <w:p w14:paraId="1FE94FE8"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Đào tạo nguồn nhân lực;</w:t>
      </w:r>
    </w:p>
    <w:p w14:paraId="54AB4D13"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Chuyển giao kết quả nghiên cứu;</w:t>
      </w:r>
    </w:p>
    <w:p w14:paraId="4AB8AAEB"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Tham gia tư vấn, phản biện và đánh giá.</w:t>
      </w:r>
    </w:p>
    <w:p w14:paraId="2981CB1F" w14:textId="78A65923" w:rsidR="007B707A" w:rsidRPr="00E650B4" w:rsidRDefault="00E16416" w:rsidP="00CD4BCC">
      <w:pPr>
        <w:pStyle w:val="Heading1"/>
        <w:spacing w:before="120" w:after="120" w:line="259" w:lineRule="auto"/>
        <w:ind w:firstLine="720"/>
        <w:rPr>
          <w:rFonts w:ascii="Times New Roman" w:hAnsi="Times New Roman" w:cs="Times New Roman"/>
          <w:b w:val="0"/>
          <w:color w:val="auto"/>
          <w:spacing w:val="-2"/>
        </w:rPr>
      </w:pPr>
      <w:bookmarkStart w:id="106" w:name="_Toc237853618"/>
      <w:bookmarkStart w:id="107" w:name="_Toc237870883"/>
      <w:r w:rsidRPr="00E650B4">
        <w:rPr>
          <w:rFonts w:ascii="Times New Roman" w:hAnsi="Times New Roman" w:cs="Times New Roman"/>
          <w:b w:val="0"/>
          <w:color w:val="auto"/>
          <w:spacing w:val="-2"/>
        </w:rPr>
        <w:t xml:space="preserve">e) </w:t>
      </w:r>
      <w:r w:rsidR="007B707A" w:rsidRPr="00E650B4">
        <w:rPr>
          <w:rFonts w:ascii="Times New Roman" w:hAnsi="Times New Roman" w:cs="Times New Roman"/>
          <w:b w:val="0"/>
          <w:color w:val="auto"/>
          <w:spacing w:val="-2"/>
        </w:rPr>
        <w:t>Doanh nghiệp</w:t>
      </w:r>
      <w:bookmarkEnd w:id="106"/>
      <w:bookmarkEnd w:id="107"/>
    </w:p>
    <w:p w14:paraId="735A1E41"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Tham gia xác định nhu cầu nghiên cứu;</w:t>
      </w:r>
    </w:p>
    <w:p w14:paraId="63479414"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Đồng tài trợ và đồng thực hiện các nhiệm vụ;</w:t>
      </w:r>
    </w:p>
    <w:p w14:paraId="4C08B5D5"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Tiếp nhận, ứng dụng và thương mại hóa kết quả nghiên cứu;</w:t>
      </w:r>
    </w:p>
    <w:p w14:paraId="05347BCF" w14:textId="77777777"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Đầu tư đổi mới công nghệ, chuyển đổi số và phát triển sản phẩm;</w:t>
      </w:r>
    </w:p>
    <w:p w14:paraId="15FD67C8" w14:textId="497E55FE" w:rsidR="007B707A" w:rsidRPr="00E650B4" w:rsidRDefault="007B707A" w:rsidP="00CD4BCC">
      <w:pPr>
        <w:spacing w:before="120" w:after="120" w:line="259" w:lineRule="auto"/>
        <w:ind w:firstLine="720"/>
        <w:jc w:val="both"/>
        <w:rPr>
          <w:rFonts w:cs="Times New Roman"/>
          <w:sz w:val="28"/>
          <w:szCs w:val="28"/>
        </w:rPr>
      </w:pPr>
      <w:r w:rsidRPr="00E650B4">
        <w:rPr>
          <w:rFonts w:cs="Times New Roman"/>
          <w:sz w:val="28"/>
          <w:szCs w:val="28"/>
        </w:rPr>
        <w:t>- Phối hợp xây dựng chuỗi giá trị ngành muối.</w:t>
      </w:r>
    </w:p>
    <w:p w14:paraId="45E20EFC" w14:textId="77777777" w:rsidR="00E16416" w:rsidRPr="00E650B4" w:rsidRDefault="00E16416" w:rsidP="00CD4BCC">
      <w:pPr>
        <w:pStyle w:val="Heading1"/>
        <w:spacing w:before="120" w:after="120" w:line="259" w:lineRule="auto"/>
        <w:ind w:firstLine="720"/>
        <w:rPr>
          <w:rFonts w:ascii="Times New Roman" w:hAnsi="Times New Roman" w:cs="Times New Roman"/>
          <w:b w:val="0"/>
          <w:color w:val="auto"/>
          <w:spacing w:val="-2"/>
        </w:rPr>
      </w:pPr>
      <w:bookmarkStart w:id="108" w:name="_Toc237853619"/>
      <w:bookmarkStart w:id="109" w:name="_Toc237870884"/>
      <w:r w:rsidRPr="00E650B4">
        <w:rPr>
          <w:rFonts w:ascii="Times New Roman" w:hAnsi="Times New Roman" w:cs="Times New Roman"/>
          <w:b w:val="0"/>
          <w:color w:val="auto"/>
          <w:spacing w:val="-2"/>
        </w:rPr>
        <w:t>g) Phương án hợp tác quốc tế</w:t>
      </w:r>
      <w:bookmarkEnd w:id="108"/>
      <w:bookmarkEnd w:id="109"/>
      <w:r w:rsidRPr="00E650B4">
        <w:rPr>
          <w:rFonts w:ascii="Times New Roman" w:hAnsi="Times New Roman" w:cs="Times New Roman"/>
          <w:b w:val="0"/>
          <w:color w:val="auto"/>
          <w:spacing w:val="-2"/>
        </w:rPr>
        <w:t xml:space="preserve"> </w:t>
      </w:r>
    </w:p>
    <w:p w14:paraId="190B8185" w14:textId="77777777" w:rsidR="00E16416" w:rsidRPr="00E650B4" w:rsidRDefault="00E16416" w:rsidP="00CD4BCC">
      <w:pPr>
        <w:spacing w:before="120" w:after="120" w:line="259" w:lineRule="auto"/>
        <w:ind w:firstLine="720"/>
        <w:jc w:val="both"/>
        <w:rPr>
          <w:rFonts w:cs="Times New Roman"/>
          <w:sz w:val="28"/>
          <w:szCs w:val="28"/>
        </w:rPr>
      </w:pPr>
      <w:r w:rsidRPr="00E650B4">
        <w:rPr>
          <w:rFonts w:cs="Times New Roman"/>
          <w:sz w:val="28"/>
          <w:szCs w:val="28"/>
        </w:rPr>
        <w:t xml:space="preserve">- </w:t>
      </w:r>
      <w:r w:rsidR="00B77245" w:rsidRPr="00E650B4">
        <w:rPr>
          <w:rFonts w:cs="Times New Roman"/>
          <w:sz w:val="28"/>
          <w:szCs w:val="28"/>
        </w:rPr>
        <w:t>Chương trình định hướng tăng cường sự tham gia của doanh nghiệp trong toàn bộ quá trình nghiên cứu, phát triển và thương mại hóa công nghệ; khuyến khích doanh nghiệp đồng tài trợ, đồng thực hiện và tiếp nhận kết quả nghiên cứu. Đây là yếu tố quan trọng bảo đảm tính thực tiễn và tính bền vững của Chương trình</w:t>
      </w:r>
      <w:r w:rsidRPr="00E650B4">
        <w:rPr>
          <w:rFonts w:cs="Times New Roman"/>
          <w:sz w:val="28"/>
          <w:szCs w:val="28"/>
        </w:rPr>
        <w:t>.</w:t>
      </w:r>
    </w:p>
    <w:p w14:paraId="0834C7D7" w14:textId="77777777" w:rsidR="00660752" w:rsidRPr="00E650B4" w:rsidRDefault="00E16416" w:rsidP="00CD4BCC">
      <w:pPr>
        <w:spacing w:before="120" w:after="120" w:line="259" w:lineRule="auto"/>
        <w:ind w:firstLine="720"/>
        <w:jc w:val="both"/>
        <w:rPr>
          <w:rFonts w:cs="Times New Roman"/>
          <w:sz w:val="28"/>
          <w:szCs w:val="28"/>
        </w:rPr>
      </w:pPr>
      <w:r w:rsidRPr="00E650B4">
        <w:rPr>
          <w:rFonts w:cs="Times New Roman"/>
          <w:sz w:val="28"/>
          <w:szCs w:val="28"/>
        </w:rPr>
        <w:t xml:space="preserve">- </w:t>
      </w:r>
      <w:r w:rsidR="00B77245" w:rsidRPr="00E650B4">
        <w:rPr>
          <w:rFonts w:cs="Times New Roman"/>
          <w:sz w:val="28"/>
          <w:szCs w:val="28"/>
        </w:rPr>
        <w:t>Bên cạnh đó, việc mở rộng hợp tác với các tổ chức nghiên cứu, trường đại học, doanh nghiệp và tổ chức quốc tế sẽ tạo điều kiện tiếp nhận công nghệ tiên tiến, nâng cao năng lực nghiên cứu trong nước, đồng thời tranh thủ các nguồn lực về tài chính, chuyên gia và đào tạo.</w:t>
      </w:r>
    </w:p>
    <w:p w14:paraId="085E6D8B" w14:textId="16F48AF1" w:rsidR="00CE5D44" w:rsidRPr="00E650B4" w:rsidRDefault="00660752" w:rsidP="00CD4BCC">
      <w:pPr>
        <w:pStyle w:val="Heading1"/>
        <w:spacing w:before="120" w:after="120" w:line="259" w:lineRule="auto"/>
        <w:ind w:firstLine="720"/>
        <w:rPr>
          <w:rFonts w:ascii="Times New Roman" w:hAnsi="Times New Roman" w:cs="Times New Roman"/>
          <w:b w:val="0"/>
          <w:color w:val="auto"/>
          <w:spacing w:val="-2"/>
        </w:rPr>
      </w:pPr>
      <w:bookmarkStart w:id="110" w:name="_Toc237853620"/>
      <w:bookmarkStart w:id="111" w:name="_Toc237870885"/>
      <w:r w:rsidRPr="00E650B4">
        <w:rPr>
          <w:rFonts w:ascii="Times New Roman" w:hAnsi="Times New Roman" w:cs="Times New Roman"/>
          <w:color w:val="auto"/>
          <w:spacing w:val="-2"/>
        </w:rPr>
        <w:t>9. Thời gian thực hiện</w:t>
      </w:r>
      <w:r w:rsidRPr="00E650B4">
        <w:rPr>
          <w:rFonts w:ascii="Times New Roman" w:hAnsi="Times New Roman" w:cs="Times New Roman"/>
          <w:b w:val="0"/>
          <w:color w:val="auto"/>
          <w:spacing w:val="-2"/>
        </w:rPr>
        <w:t xml:space="preserve">: </w:t>
      </w:r>
      <w:r w:rsidR="00CE5D44" w:rsidRPr="00E650B4">
        <w:rPr>
          <w:rFonts w:ascii="Times New Roman" w:hAnsi="Times New Roman" w:cs="Times New Roman"/>
          <w:b w:val="0"/>
          <w:color w:val="auto"/>
          <w:spacing w:val="-2"/>
        </w:rPr>
        <w:t>Giai đoạn 2026</w:t>
      </w:r>
      <w:r w:rsidR="001C2F7B" w:rsidRPr="00E650B4">
        <w:rPr>
          <w:rFonts w:ascii="Times New Roman" w:hAnsi="Times New Roman" w:cs="Times New Roman"/>
          <w:b w:val="0"/>
          <w:color w:val="auto"/>
          <w:spacing w:val="-2"/>
        </w:rPr>
        <w:t xml:space="preserve"> - </w:t>
      </w:r>
      <w:r w:rsidR="00CE5D44" w:rsidRPr="00E650B4">
        <w:rPr>
          <w:rFonts w:ascii="Times New Roman" w:hAnsi="Times New Roman" w:cs="Times New Roman"/>
          <w:b w:val="0"/>
          <w:color w:val="auto"/>
          <w:spacing w:val="-2"/>
        </w:rPr>
        <w:t>203</w:t>
      </w:r>
      <w:r w:rsidR="008B217C" w:rsidRPr="00E650B4">
        <w:rPr>
          <w:rFonts w:ascii="Times New Roman" w:hAnsi="Times New Roman" w:cs="Times New Roman"/>
          <w:b w:val="0"/>
          <w:color w:val="auto"/>
          <w:spacing w:val="-2"/>
        </w:rPr>
        <w:t>0</w:t>
      </w:r>
      <w:r w:rsidR="00CE5D44" w:rsidRPr="00E650B4">
        <w:rPr>
          <w:rFonts w:ascii="Times New Roman" w:hAnsi="Times New Roman" w:cs="Times New Roman"/>
          <w:b w:val="0"/>
          <w:color w:val="auto"/>
          <w:spacing w:val="-2"/>
        </w:rPr>
        <w:t>.</w:t>
      </w:r>
      <w:bookmarkEnd w:id="110"/>
      <w:bookmarkEnd w:id="111"/>
    </w:p>
    <w:p w14:paraId="0443E501" w14:textId="78ABCEF6" w:rsidR="00E80C47" w:rsidRPr="00E650B4" w:rsidRDefault="009F18CE" w:rsidP="00CD4BCC">
      <w:pPr>
        <w:pStyle w:val="Heading1"/>
        <w:spacing w:before="120" w:after="120" w:line="259" w:lineRule="auto"/>
        <w:ind w:firstLine="720"/>
        <w:rPr>
          <w:rFonts w:ascii="Times New Roman" w:hAnsi="Times New Roman" w:cs="Times New Roman"/>
          <w:color w:val="auto"/>
          <w:spacing w:val="-2"/>
        </w:rPr>
      </w:pPr>
      <w:bookmarkStart w:id="112" w:name="_Toc237870886"/>
      <w:r w:rsidRPr="00E650B4">
        <w:rPr>
          <w:rFonts w:ascii="Times New Roman" w:hAnsi="Times New Roman" w:cs="Times New Roman"/>
          <w:color w:val="auto"/>
          <w:spacing w:val="-2"/>
        </w:rPr>
        <w:t>1</w:t>
      </w:r>
      <w:r w:rsidR="007544C5" w:rsidRPr="00E650B4">
        <w:rPr>
          <w:rFonts w:ascii="Times New Roman" w:hAnsi="Times New Roman" w:cs="Times New Roman"/>
          <w:color w:val="auto"/>
          <w:spacing w:val="-2"/>
        </w:rPr>
        <w:t>0</w:t>
      </w:r>
      <w:r w:rsidRPr="00E650B4">
        <w:rPr>
          <w:rFonts w:ascii="Times New Roman" w:hAnsi="Times New Roman" w:cs="Times New Roman"/>
          <w:color w:val="auto"/>
          <w:spacing w:val="-2"/>
        </w:rPr>
        <w:t>.</w:t>
      </w:r>
      <w:r w:rsidR="001C2F7B" w:rsidRPr="00E650B4">
        <w:rPr>
          <w:rFonts w:ascii="Times New Roman" w:hAnsi="Times New Roman" w:cs="Times New Roman"/>
          <w:color w:val="auto"/>
          <w:spacing w:val="-2"/>
        </w:rPr>
        <w:t xml:space="preserve"> Dự kiến tổng kinh phí thực hiện</w:t>
      </w:r>
      <w:r w:rsidR="00E708E2" w:rsidRPr="00E650B4">
        <w:rPr>
          <w:rFonts w:ascii="Times New Roman" w:hAnsi="Times New Roman" w:cs="Times New Roman"/>
          <w:color w:val="auto"/>
          <w:spacing w:val="-2"/>
        </w:rPr>
        <w:t>:</w:t>
      </w:r>
      <w:bookmarkEnd w:id="112"/>
    </w:p>
    <w:p w14:paraId="20780434" w14:textId="27E3303E" w:rsidR="001C2F7B" w:rsidRPr="00E650B4" w:rsidRDefault="001C2F7B" w:rsidP="00CD4BCC">
      <w:pPr>
        <w:spacing w:before="120" w:after="120" w:line="259" w:lineRule="auto"/>
        <w:ind w:firstLine="720"/>
        <w:jc w:val="both"/>
        <w:rPr>
          <w:rFonts w:cs="Times New Roman"/>
          <w:sz w:val="28"/>
          <w:szCs w:val="28"/>
        </w:rPr>
      </w:pPr>
      <w:r w:rsidRPr="00E650B4">
        <w:rPr>
          <w:rFonts w:cs="Times New Roman"/>
          <w:sz w:val="28"/>
          <w:szCs w:val="28"/>
        </w:rPr>
        <w:t>- Ngân sách trung ương:</w:t>
      </w:r>
      <w:r w:rsidR="00E708E2" w:rsidRPr="00E650B4">
        <w:rPr>
          <w:rFonts w:cs="Times New Roman"/>
          <w:sz w:val="28"/>
          <w:szCs w:val="28"/>
        </w:rPr>
        <w:t>…….</w:t>
      </w:r>
      <w:r w:rsidRPr="00E650B4">
        <w:rPr>
          <w:rFonts w:cs="Times New Roman"/>
          <w:sz w:val="28"/>
          <w:szCs w:val="28"/>
        </w:rPr>
        <w:t>(Nghiên cứu khoa học, công nghệ nền, chuyển đổi số, tiêu chuẩn, cơ sở dữ liệu và mô hình trình diễn).</w:t>
      </w:r>
    </w:p>
    <w:p w14:paraId="374610F0" w14:textId="0862081D" w:rsidR="001C2F7B" w:rsidRPr="00E650B4" w:rsidRDefault="001C2F7B" w:rsidP="00CD4BCC">
      <w:pPr>
        <w:spacing w:before="120" w:after="120" w:line="259" w:lineRule="auto"/>
        <w:ind w:firstLine="720"/>
        <w:jc w:val="both"/>
        <w:rPr>
          <w:rFonts w:cs="Times New Roman"/>
          <w:sz w:val="28"/>
          <w:szCs w:val="28"/>
        </w:rPr>
      </w:pPr>
      <w:r w:rsidRPr="00E650B4">
        <w:rPr>
          <w:rFonts w:cs="Times New Roman"/>
          <w:sz w:val="28"/>
          <w:szCs w:val="28"/>
        </w:rPr>
        <w:lastRenderedPageBreak/>
        <w:t xml:space="preserve">- Ngân sách địa phương: </w:t>
      </w:r>
      <w:r w:rsidR="00E708E2" w:rsidRPr="00E650B4">
        <w:rPr>
          <w:rFonts w:cs="Times New Roman"/>
          <w:sz w:val="28"/>
          <w:szCs w:val="28"/>
        </w:rPr>
        <w:t>…….</w:t>
      </w:r>
      <w:r w:rsidRPr="00E650B4">
        <w:rPr>
          <w:rFonts w:cs="Times New Roman"/>
          <w:sz w:val="28"/>
          <w:szCs w:val="28"/>
        </w:rPr>
        <w:t>(Đối ứng nhiệm vụ, chuyển giao công nghệ, khuyến diêm, xây dựng mô hình tại địa phương).</w:t>
      </w:r>
    </w:p>
    <w:p w14:paraId="16049D0F" w14:textId="2D055E9E" w:rsidR="001C2F7B" w:rsidRPr="00E650B4" w:rsidRDefault="001C2F7B" w:rsidP="00CD4BCC">
      <w:pPr>
        <w:spacing w:before="120" w:after="120" w:line="259" w:lineRule="auto"/>
        <w:ind w:firstLine="720"/>
        <w:jc w:val="both"/>
        <w:rPr>
          <w:rFonts w:cs="Times New Roman"/>
          <w:sz w:val="28"/>
          <w:szCs w:val="28"/>
        </w:rPr>
      </w:pPr>
      <w:r w:rsidRPr="00E650B4">
        <w:rPr>
          <w:rFonts w:cs="Times New Roman"/>
          <w:sz w:val="28"/>
          <w:szCs w:val="28"/>
        </w:rPr>
        <w:t>- Doanh nghiệp và nguồn xã hội hóa:</w:t>
      </w:r>
      <w:r w:rsidR="00E708E2" w:rsidRPr="00E650B4">
        <w:rPr>
          <w:rFonts w:cs="Times New Roman"/>
          <w:sz w:val="28"/>
          <w:szCs w:val="28"/>
        </w:rPr>
        <w:t>…….</w:t>
      </w:r>
      <w:r w:rsidRPr="00E650B4">
        <w:rPr>
          <w:rFonts w:cs="Times New Roman"/>
          <w:sz w:val="28"/>
          <w:szCs w:val="28"/>
        </w:rPr>
        <w:t>tỷ (Đầu tư R&amp;D, đổi mới công nghệ, chế biến sâu, thương mại hóa sản phẩm).</w:t>
      </w:r>
      <w:r w:rsidR="00B5050C" w:rsidRPr="00E650B4">
        <w:rPr>
          <w:rFonts w:cs="Times New Roman"/>
          <w:sz w:val="28"/>
          <w:szCs w:val="28"/>
        </w:rPr>
        <w:t>/.</w:t>
      </w:r>
    </w:p>
    <w:p w14:paraId="33CAEE5D" w14:textId="77777777" w:rsidR="009C62F8" w:rsidRPr="00E650B4" w:rsidRDefault="009C62F8" w:rsidP="001C2F7B">
      <w:pPr>
        <w:spacing w:before="120" w:after="120" w:line="440" w:lineRule="exact"/>
        <w:ind w:firstLine="720"/>
        <w:jc w:val="both"/>
        <w:rPr>
          <w:sz w:val="28"/>
          <w:szCs w:val="28"/>
        </w:rPr>
      </w:pPr>
    </w:p>
    <w:p w14:paraId="0B273A62" w14:textId="77777777" w:rsidR="009C62F8" w:rsidRPr="00E650B4" w:rsidRDefault="009C62F8" w:rsidP="001C2F7B">
      <w:pPr>
        <w:spacing w:before="120" w:after="120" w:line="440" w:lineRule="exact"/>
        <w:ind w:firstLine="720"/>
        <w:jc w:val="both"/>
        <w:rPr>
          <w:sz w:val="28"/>
          <w:szCs w:val="28"/>
        </w:rPr>
      </w:pPr>
    </w:p>
    <w:p w14:paraId="17296405" w14:textId="77777777" w:rsidR="00F00D5F" w:rsidRPr="00E650B4" w:rsidRDefault="00F00D5F" w:rsidP="001C2F7B">
      <w:pPr>
        <w:spacing w:before="120" w:after="120" w:line="440" w:lineRule="exact"/>
        <w:ind w:firstLine="720"/>
        <w:jc w:val="both"/>
        <w:rPr>
          <w:sz w:val="28"/>
          <w:szCs w:val="28"/>
        </w:rPr>
      </w:pPr>
    </w:p>
    <w:p w14:paraId="29EECAD1" w14:textId="77777777" w:rsidR="00F00D5F" w:rsidRPr="00E650B4" w:rsidRDefault="00F00D5F" w:rsidP="001C2F7B">
      <w:pPr>
        <w:spacing w:before="120" w:after="120" w:line="440" w:lineRule="exact"/>
        <w:ind w:firstLine="720"/>
        <w:jc w:val="both"/>
        <w:rPr>
          <w:sz w:val="28"/>
          <w:szCs w:val="28"/>
        </w:rPr>
      </w:pPr>
    </w:p>
    <w:p w14:paraId="48E773D7" w14:textId="77777777" w:rsidR="00F00D5F" w:rsidRPr="00E650B4" w:rsidRDefault="00F00D5F" w:rsidP="001C2F7B">
      <w:pPr>
        <w:spacing w:before="120" w:after="120" w:line="440" w:lineRule="exact"/>
        <w:ind w:firstLine="720"/>
        <w:jc w:val="both"/>
        <w:rPr>
          <w:sz w:val="28"/>
          <w:szCs w:val="28"/>
        </w:rPr>
      </w:pPr>
    </w:p>
    <w:p w14:paraId="7253D69E" w14:textId="77777777" w:rsidR="00F00D5F" w:rsidRPr="00E650B4" w:rsidRDefault="00F00D5F" w:rsidP="001C2F7B">
      <w:pPr>
        <w:spacing w:before="120" w:after="120" w:line="440" w:lineRule="exact"/>
        <w:ind w:firstLine="720"/>
        <w:jc w:val="both"/>
        <w:rPr>
          <w:sz w:val="28"/>
          <w:szCs w:val="28"/>
        </w:rPr>
      </w:pPr>
    </w:p>
    <w:p w14:paraId="155D7199" w14:textId="77777777" w:rsidR="00F00D5F" w:rsidRPr="00E650B4" w:rsidRDefault="00F00D5F" w:rsidP="001C2F7B">
      <w:pPr>
        <w:spacing w:before="120" w:after="120" w:line="440" w:lineRule="exact"/>
        <w:ind w:firstLine="720"/>
        <w:jc w:val="both"/>
        <w:rPr>
          <w:sz w:val="28"/>
          <w:szCs w:val="28"/>
        </w:rPr>
      </w:pPr>
    </w:p>
    <w:p w14:paraId="3CDBBA59" w14:textId="77777777" w:rsidR="00F00D5F" w:rsidRPr="00E650B4" w:rsidRDefault="00F00D5F" w:rsidP="001C2F7B">
      <w:pPr>
        <w:spacing w:before="120" w:after="120" w:line="440" w:lineRule="exact"/>
        <w:ind w:firstLine="720"/>
        <w:jc w:val="both"/>
        <w:rPr>
          <w:sz w:val="28"/>
          <w:szCs w:val="28"/>
        </w:rPr>
      </w:pPr>
    </w:p>
    <w:p w14:paraId="5488B1E9" w14:textId="77777777" w:rsidR="00F00D5F" w:rsidRPr="00E650B4" w:rsidRDefault="00F00D5F" w:rsidP="001C2F7B">
      <w:pPr>
        <w:spacing w:before="120" w:after="120" w:line="440" w:lineRule="exact"/>
        <w:ind w:firstLine="720"/>
        <w:jc w:val="both"/>
        <w:rPr>
          <w:sz w:val="28"/>
          <w:szCs w:val="28"/>
        </w:rPr>
      </w:pPr>
    </w:p>
    <w:p w14:paraId="1B1E1FB9" w14:textId="77777777" w:rsidR="00F00D5F" w:rsidRPr="00E650B4" w:rsidRDefault="00F00D5F" w:rsidP="001C2F7B">
      <w:pPr>
        <w:spacing w:before="120" w:after="120" w:line="440" w:lineRule="exact"/>
        <w:ind w:firstLine="720"/>
        <w:jc w:val="both"/>
        <w:rPr>
          <w:sz w:val="28"/>
          <w:szCs w:val="28"/>
        </w:rPr>
      </w:pPr>
    </w:p>
    <w:p w14:paraId="6DB3BB25" w14:textId="77777777" w:rsidR="00F00D5F" w:rsidRPr="00E650B4" w:rsidRDefault="00F00D5F" w:rsidP="001C2F7B">
      <w:pPr>
        <w:spacing w:before="120" w:after="120" w:line="440" w:lineRule="exact"/>
        <w:ind w:firstLine="720"/>
        <w:jc w:val="both"/>
        <w:rPr>
          <w:sz w:val="28"/>
          <w:szCs w:val="28"/>
        </w:rPr>
      </w:pPr>
    </w:p>
    <w:p w14:paraId="231F6A76" w14:textId="77777777" w:rsidR="00F00D5F" w:rsidRDefault="00F00D5F" w:rsidP="001C2F7B">
      <w:pPr>
        <w:spacing w:before="120" w:after="120" w:line="440" w:lineRule="exact"/>
        <w:ind w:firstLine="720"/>
        <w:jc w:val="both"/>
        <w:rPr>
          <w:sz w:val="28"/>
          <w:szCs w:val="28"/>
        </w:rPr>
      </w:pPr>
    </w:p>
    <w:p w14:paraId="694193E4" w14:textId="77777777" w:rsidR="00BB2D1F" w:rsidRDefault="00BB2D1F" w:rsidP="001C2F7B">
      <w:pPr>
        <w:spacing w:before="120" w:after="120" w:line="440" w:lineRule="exact"/>
        <w:ind w:firstLine="720"/>
        <w:jc w:val="both"/>
        <w:rPr>
          <w:sz w:val="28"/>
          <w:szCs w:val="28"/>
        </w:rPr>
      </w:pPr>
    </w:p>
    <w:p w14:paraId="13D3933B" w14:textId="77777777" w:rsidR="00BB2D1F" w:rsidRDefault="00BB2D1F" w:rsidP="001C2F7B">
      <w:pPr>
        <w:spacing w:before="120" w:after="120" w:line="440" w:lineRule="exact"/>
        <w:ind w:firstLine="720"/>
        <w:jc w:val="both"/>
        <w:rPr>
          <w:sz w:val="28"/>
          <w:szCs w:val="28"/>
        </w:rPr>
      </w:pPr>
    </w:p>
    <w:p w14:paraId="36C40C82" w14:textId="77777777" w:rsidR="00BB2D1F" w:rsidRDefault="00BB2D1F" w:rsidP="001C2F7B">
      <w:pPr>
        <w:spacing w:before="120" w:after="120" w:line="440" w:lineRule="exact"/>
        <w:ind w:firstLine="720"/>
        <w:jc w:val="both"/>
        <w:rPr>
          <w:sz w:val="28"/>
          <w:szCs w:val="28"/>
        </w:rPr>
      </w:pPr>
    </w:p>
    <w:p w14:paraId="1A20BB69" w14:textId="77777777" w:rsidR="00BB2D1F" w:rsidRDefault="00BB2D1F" w:rsidP="001C2F7B">
      <w:pPr>
        <w:spacing w:before="120" w:after="120" w:line="440" w:lineRule="exact"/>
        <w:ind w:firstLine="720"/>
        <w:jc w:val="both"/>
        <w:rPr>
          <w:sz w:val="28"/>
          <w:szCs w:val="28"/>
        </w:rPr>
      </w:pPr>
    </w:p>
    <w:p w14:paraId="74C258FF" w14:textId="77777777" w:rsidR="00BB2D1F" w:rsidRDefault="00BB2D1F" w:rsidP="001C2F7B">
      <w:pPr>
        <w:spacing w:before="120" w:after="120" w:line="440" w:lineRule="exact"/>
        <w:ind w:firstLine="720"/>
        <w:jc w:val="both"/>
        <w:rPr>
          <w:sz w:val="28"/>
          <w:szCs w:val="28"/>
        </w:rPr>
      </w:pPr>
    </w:p>
    <w:p w14:paraId="5EDD3522" w14:textId="77777777" w:rsidR="00BB2D1F" w:rsidRDefault="00BB2D1F" w:rsidP="001C2F7B">
      <w:pPr>
        <w:spacing w:before="120" w:after="120" w:line="440" w:lineRule="exact"/>
        <w:ind w:firstLine="720"/>
        <w:jc w:val="both"/>
        <w:rPr>
          <w:sz w:val="28"/>
          <w:szCs w:val="28"/>
        </w:rPr>
      </w:pPr>
    </w:p>
    <w:p w14:paraId="674C34FD" w14:textId="77777777" w:rsidR="00BB2D1F" w:rsidRDefault="00BB2D1F" w:rsidP="001C2F7B">
      <w:pPr>
        <w:spacing w:before="120" w:after="120" w:line="440" w:lineRule="exact"/>
        <w:ind w:firstLine="720"/>
        <w:jc w:val="both"/>
        <w:rPr>
          <w:sz w:val="28"/>
          <w:szCs w:val="28"/>
        </w:rPr>
      </w:pPr>
    </w:p>
    <w:p w14:paraId="7199AD5E" w14:textId="77777777" w:rsidR="00BB2D1F" w:rsidRDefault="00BB2D1F" w:rsidP="001C2F7B">
      <w:pPr>
        <w:spacing w:before="120" w:after="120" w:line="440" w:lineRule="exact"/>
        <w:ind w:firstLine="720"/>
        <w:jc w:val="both"/>
        <w:rPr>
          <w:sz w:val="28"/>
          <w:szCs w:val="28"/>
        </w:rPr>
      </w:pPr>
    </w:p>
    <w:p w14:paraId="2F9CD8B9" w14:textId="77777777" w:rsidR="00BB2D1F" w:rsidRPr="00E650B4" w:rsidRDefault="00BB2D1F" w:rsidP="001C2F7B">
      <w:pPr>
        <w:spacing w:before="120" w:after="120" w:line="440" w:lineRule="exact"/>
        <w:ind w:firstLine="720"/>
        <w:jc w:val="both"/>
        <w:rPr>
          <w:sz w:val="28"/>
          <w:szCs w:val="28"/>
        </w:rPr>
      </w:pPr>
    </w:p>
    <w:p w14:paraId="7AF777D9" w14:textId="77777777" w:rsidR="009C62F8" w:rsidRPr="00E650B4" w:rsidRDefault="009C62F8" w:rsidP="001C2F7B">
      <w:pPr>
        <w:spacing w:before="120" w:after="120" w:line="440" w:lineRule="exact"/>
        <w:ind w:firstLine="720"/>
        <w:jc w:val="both"/>
        <w:rPr>
          <w:sz w:val="28"/>
          <w:szCs w:val="28"/>
        </w:rPr>
      </w:pPr>
    </w:p>
    <w:p w14:paraId="63380E77" w14:textId="6BC0C91C" w:rsidR="005E237A" w:rsidRPr="00E650B4" w:rsidRDefault="005E237A" w:rsidP="005E237A">
      <w:pPr>
        <w:spacing w:after="120" w:line="283" w:lineRule="auto"/>
        <w:ind w:firstLine="720"/>
        <w:jc w:val="center"/>
        <w:rPr>
          <w:rFonts w:cs="Times New Roman"/>
          <w:b/>
          <w:bCs/>
          <w:sz w:val="28"/>
          <w:szCs w:val="28"/>
        </w:rPr>
      </w:pPr>
      <w:r w:rsidRPr="00E650B4">
        <w:rPr>
          <w:rFonts w:cs="Times New Roman"/>
          <w:b/>
          <w:bCs/>
          <w:sz w:val="28"/>
          <w:szCs w:val="28"/>
        </w:rPr>
        <w:lastRenderedPageBreak/>
        <w:t>Phụ lục</w:t>
      </w:r>
      <w:r w:rsidR="005F6CEC">
        <w:rPr>
          <w:rFonts w:cs="Times New Roman"/>
          <w:b/>
          <w:bCs/>
          <w:sz w:val="28"/>
          <w:szCs w:val="28"/>
        </w:rPr>
        <w:t xml:space="preserve"> I</w:t>
      </w:r>
    </w:p>
    <w:p w14:paraId="788FE3A4" w14:textId="77777777" w:rsidR="005E237A" w:rsidRPr="00E650B4" w:rsidRDefault="005E237A" w:rsidP="005E237A">
      <w:pPr>
        <w:spacing w:after="0" w:line="283" w:lineRule="auto"/>
        <w:ind w:firstLine="720"/>
        <w:jc w:val="center"/>
        <w:rPr>
          <w:rFonts w:cs="Times New Roman"/>
          <w:b/>
          <w:bCs/>
          <w:sz w:val="28"/>
          <w:szCs w:val="28"/>
        </w:rPr>
      </w:pPr>
      <w:r w:rsidRPr="00E650B4">
        <w:rPr>
          <w:rFonts w:cs="Times New Roman"/>
          <w:b/>
          <w:bCs/>
          <w:sz w:val="28"/>
          <w:szCs w:val="28"/>
        </w:rPr>
        <w:t xml:space="preserve">DANH MỤC NHIỆM VỤ ƯU TIÊN ĐẶT HÀNG </w:t>
      </w:r>
    </w:p>
    <w:p w14:paraId="431CF773" w14:textId="77777777" w:rsidR="005E237A" w:rsidRPr="00E650B4" w:rsidRDefault="005E237A" w:rsidP="005E237A">
      <w:pPr>
        <w:spacing w:after="0" w:line="283" w:lineRule="auto"/>
        <w:ind w:firstLine="720"/>
        <w:jc w:val="center"/>
        <w:rPr>
          <w:rFonts w:cs="Times New Roman"/>
          <w:b/>
          <w:bCs/>
          <w:sz w:val="28"/>
          <w:szCs w:val="28"/>
        </w:rPr>
      </w:pPr>
      <w:r w:rsidRPr="00E650B4">
        <w:rPr>
          <w:rFonts w:cs="Times New Roman"/>
          <w:b/>
          <w:bCs/>
          <w:sz w:val="28"/>
          <w:szCs w:val="28"/>
        </w:rPr>
        <w:t>GIAI ĐOẠN 2026 -2030</w:t>
      </w:r>
    </w:p>
    <w:p w14:paraId="494DCDC5" w14:textId="68AA0503" w:rsidR="005E237A" w:rsidRPr="00E650B4" w:rsidRDefault="005E237A" w:rsidP="00F00D5F">
      <w:pPr>
        <w:spacing w:after="360"/>
        <w:jc w:val="center"/>
        <w:rPr>
          <w:rFonts w:cs="Times New Roman"/>
          <w:i/>
          <w:sz w:val="28"/>
          <w:szCs w:val="28"/>
        </w:rPr>
      </w:pPr>
      <w:r w:rsidRPr="00E650B4">
        <w:rPr>
          <w:rFonts w:cs="Times New Roman"/>
          <w:i/>
          <w:noProof/>
          <w:sz w:val="28"/>
          <w:szCs w:val="28"/>
        </w:rPr>
        <mc:AlternateContent>
          <mc:Choice Requires="wps">
            <w:drawing>
              <wp:anchor distT="0" distB="0" distL="114300" distR="114300" simplePos="0" relativeHeight="251662336" behindDoc="0" locked="0" layoutInCell="1" allowOverlap="1" wp14:anchorId="2146A869" wp14:editId="2EB77F30">
                <wp:simplePos x="0" y="0"/>
                <wp:positionH relativeFrom="column">
                  <wp:posOffset>1806188</wp:posOffset>
                </wp:positionH>
                <wp:positionV relativeFrom="paragraph">
                  <wp:posOffset>460320</wp:posOffset>
                </wp:positionV>
                <wp:extent cx="2710815" cy="1"/>
                <wp:effectExtent l="0" t="0" r="13335" b="19050"/>
                <wp:wrapNone/>
                <wp:docPr id="1" name="Straight Connector 1"/>
                <wp:cNvGraphicFramePr/>
                <a:graphic xmlns:a="http://schemas.openxmlformats.org/drawingml/2006/main">
                  <a:graphicData uri="http://schemas.microsoft.com/office/word/2010/wordprocessingShape">
                    <wps:wsp>
                      <wps:cNvCnPr/>
                      <wps:spPr>
                        <a:xfrm>
                          <a:off x="0" y="0"/>
                          <a:ext cx="2710815" cy="1"/>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48788C1" id="Straight Connector 1"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2.2pt,36.25pt" to="355.6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" strokecolor="black [3040]"/>
            </w:pict>
          </mc:Fallback>
        </mc:AlternateContent>
      </w:r>
      <w:r w:rsidRPr="00E650B4">
        <w:rPr>
          <w:rFonts w:cs="Times New Roman"/>
          <w:i/>
          <w:sz w:val="28"/>
          <w:szCs w:val="28"/>
        </w:rPr>
        <w:t xml:space="preserve">(Kèm theo </w:t>
      </w:r>
      <w:r w:rsidR="00BB2D1F">
        <w:rPr>
          <w:rFonts w:cs="Times New Roman"/>
          <w:i/>
          <w:sz w:val="28"/>
          <w:szCs w:val="28"/>
        </w:rPr>
        <w:t>Dự thảo</w:t>
      </w:r>
      <w:r w:rsidRPr="00E650B4">
        <w:rPr>
          <w:rFonts w:cs="Times New Roman"/>
          <w:i/>
          <w:sz w:val="28"/>
          <w:szCs w:val="28"/>
        </w:rPr>
        <w:t xml:space="preserve"> Chương trình khoa học, công nghệ và đổi mới sáng tạo phục vụ phát triển ngành muối giai đoạn 2026 – 2030)</w:t>
      </w:r>
    </w:p>
    <w:tbl>
      <w:tblPr>
        <w:tblStyle w:val="TableGrid"/>
        <w:tblW w:w="9464" w:type="dxa"/>
        <w:tblLook w:val="04A0" w:firstRow="1" w:lastRow="0" w:firstColumn="1" w:lastColumn="0" w:noHBand="0" w:noVBand="1"/>
      </w:tblPr>
      <w:tblGrid>
        <w:gridCol w:w="746"/>
        <w:gridCol w:w="3289"/>
        <w:gridCol w:w="2349"/>
        <w:gridCol w:w="3080"/>
      </w:tblGrid>
      <w:tr w:rsidR="00E650B4" w:rsidRPr="00E650B4" w14:paraId="12F121C1" w14:textId="77777777" w:rsidTr="00BB2D1F">
        <w:trPr>
          <w:trHeight w:val="144"/>
          <w:tblHeader/>
        </w:trPr>
        <w:tc>
          <w:tcPr>
            <w:tcW w:w="0" w:type="auto"/>
            <w:vAlign w:val="center"/>
            <w:hideMark/>
          </w:tcPr>
          <w:p w14:paraId="34604716" w14:textId="77777777" w:rsidR="005E237A" w:rsidRPr="00E650B4" w:rsidRDefault="005E237A" w:rsidP="005E237A">
            <w:pPr>
              <w:spacing w:before="120" w:after="120"/>
              <w:jc w:val="center"/>
              <w:rPr>
                <w:rFonts w:cs="Times New Roman"/>
                <w:b/>
                <w:bCs/>
                <w:sz w:val="28"/>
                <w:szCs w:val="28"/>
              </w:rPr>
            </w:pPr>
            <w:r w:rsidRPr="00E650B4">
              <w:rPr>
                <w:rFonts w:cs="Times New Roman"/>
                <w:b/>
                <w:bCs/>
                <w:sz w:val="28"/>
                <w:szCs w:val="28"/>
              </w:rPr>
              <w:t>STT</w:t>
            </w:r>
          </w:p>
        </w:tc>
        <w:tc>
          <w:tcPr>
            <w:tcW w:w="0" w:type="auto"/>
            <w:hideMark/>
          </w:tcPr>
          <w:p w14:paraId="6C93D6FB" w14:textId="77777777" w:rsidR="005E237A" w:rsidRPr="00E650B4" w:rsidRDefault="005E237A" w:rsidP="005E237A">
            <w:pPr>
              <w:spacing w:before="120" w:after="120"/>
              <w:jc w:val="center"/>
              <w:rPr>
                <w:rFonts w:cs="Times New Roman"/>
                <w:b/>
                <w:bCs/>
                <w:sz w:val="28"/>
                <w:szCs w:val="28"/>
              </w:rPr>
            </w:pPr>
            <w:r w:rsidRPr="00E650B4">
              <w:rPr>
                <w:rFonts w:cs="Times New Roman"/>
                <w:b/>
                <w:bCs/>
                <w:sz w:val="28"/>
                <w:szCs w:val="28"/>
              </w:rPr>
              <w:t>Nhiệm vụ đặt hàng</w:t>
            </w:r>
          </w:p>
        </w:tc>
        <w:tc>
          <w:tcPr>
            <w:tcW w:w="2349" w:type="dxa"/>
            <w:hideMark/>
          </w:tcPr>
          <w:p w14:paraId="7EAB39AA" w14:textId="5D8F2BF0" w:rsidR="005E237A" w:rsidRPr="00E650B4" w:rsidRDefault="005E237A" w:rsidP="005E237A">
            <w:pPr>
              <w:spacing w:before="120" w:after="120"/>
              <w:jc w:val="center"/>
              <w:rPr>
                <w:rFonts w:cs="Times New Roman"/>
                <w:b/>
                <w:bCs/>
                <w:sz w:val="28"/>
                <w:szCs w:val="28"/>
              </w:rPr>
            </w:pPr>
            <w:r w:rsidRPr="00E650B4">
              <w:rPr>
                <w:rFonts w:cs="Times New Roman"/>
                <w:b/>
                <w:bCs/>
                <w:sz w:val="28"/>
                <w:szCs w:val="28"/>
              </w:rPr>
              <w:t xml:space="preserve">Điểm nghẽn </w:t>
            </w:r>
            <w:r w:rsidR="00BB2D1F">
              <w:rPr>
                <w:rFonts w:cs="Times New Roman"/>
                <w:b/>
                <w:bCs/>
                <w:sz w:val="28"/>
                <w:szCs w:val="28"/>
              </w:rPr>
              <w:t xml:space="preserve">    </w:t>
            </w:r>
            <w:r w:rsidRPr="00E650B4">
              <w:rPr>
                <w:rFonts w:cs="Times New Roman"/>
                <w:b/>
                <w:bCs/>
                <w:sz w:val="28"/>
                <w:szCs w:val="28"/>
              </w:rPr>
              <w:t>giải quyết</w:t>
            </w:r>
          </w:p>
        </w:tc>
        <w:tc>
          <w:tcPr>
            <w:tcW w:w="3080" w:type="dxa"/>
            <w:hideMark/>
          </w:tcPr>
          <w:p w14:paraId="09D030E9" w14:textId="77777777" w:rsidR="005E237A" w:rsidRPr="00E650B4" w:rsidRDefault="005E237A" w:rsidP="005E237A">
            <w:pPr>
              <w:spacing w:before="120" w:after="120"/>
              <w:jc w:val="center"/>
              <w:rPr>
                <w:rFonts w:cs="Times New Roman"/>
                <w:b/>
                <w:bCs/>
                <w:sz w:val="28"/>
                <w:szCs w:val="28"/>
              </w:rPr>
            </w:pPr>
            <w:r w:rsidRPr="00E650B4">
              <w:rPr>
                <w:rFonts w:cs="Times New Roman"/>
                <w:b/>
                <w:bCs/>
                <w:sz w:val="28"/>
                <w:szCs w:val="28"/>
              </w:rPr>
              <w:t>Sản phẩm đầu ra chủ yếu</w:t>
            </w:r>
          </w:p>
        </w:tc>
      </w:tr>
      <w:tr w:rsidR="00E650B4" w:rsidRPr="00E650B4" w14:paraId="7D9F4543" w14:textId="77777777" w:rsidTr="00F00D5F">
        <w:trPr>
          <w:trHeight w:val="144"/>
        </w:trPr>
        <w:tc>
          <w:tcPr>
            <w:tcW w:w="0" w:type="auto"/>
            <w:vAlign w:val="center"/>
            <w:hideMark/>
          </w:tcPr>
          <w:p w14:paraId="47A8AB0D" w14:textId="77777777" w:rsidR="005E237A" w:rsidRPr="00E650B4" w:rsidRDefault="005E237A" w:rsidP="005E237A">
            <w:pPr>
              <w:spacing w:before="120" w:after="120"/>
              <w:jc w:val="center"/>
              <w:rPr>
                <w:rFonts w:cs="Times New Roman"/>
                <w:sz w:val="28"/>
                <w:szCs w:val="28"/>
              </w:rPr>
            </w:pPr>
            <w:r w:rsidRPr="00E650B4">
              <w:rPr>
                <w:rFonts w:cs="Times New Roman"/>
                <w:sz w:val="28"/>
                <w:szCs w:val="28"/>
              </w:rPr>
              <w:t>1</w:t>
            </w:r>
          </w:p>
        </w:tc>
        <w:tc>
          <w:tcPr>
            <w:tcW w:w="0" w:type="auto"/>
            <w:hideMark/>
          </w:tcPr>
          <w:p w14:paraId="2CB6E592"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Xây dựng cơ sở dữ liệu, bản đồ số và hệ thống dự báo sản xuất ngành muối</w:t>
            </w:r>
          </w:p>
        </w:tc>
        <w:tc>
          <w:tcPr>
            <w:tcW w:w="2349" w:type="dxa"/>
            <w:hideMark/>
          </w:tcPr>
          <w:p w14:paraId="7F91CF54"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Thiếu dữ liệu, dự báo và công cụ quản trị</w:t>
            </w:r>
          </w:p>
        </w:tc>
        <w:tc>
          <w:tcPr>
            <w:tcW w:w="3080" w:type="dxa"/>
            <w:hideMark/>
          </w:tcPr>
          <w:p w14:paraId="17CBB9B0"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CSDL/GIS ngành muối; mô hình dự báo sản lượng, thời tiết, rủi ro</w:t>
            </w:r>
          </w:p>
        </w:tc>
      </w:tr>
      <w:tr w:rsidR="00E650B4" w:rsidRPr="00E650B4" w14:paraId="6444DD11" w14:textId="77777777" w:rsidTr="00F00D5F">
        <w:trPr>
          <w:trHeight w:val="144"/>
        </w:trPr>
        <w:tc>
          <w:tcPr>
            <w:tcW w:w="0" w:type="auto"/>
            <w:vAlign w:val="center"/>
            <w:hideMark/>
          </w:tcPr>
          <w:p w14:paraId="6231219C" w14:textId="77777777" w:rsidR="005E237A" w:rsidRPr="00E650B4" w:rsidRDefault="005E237A" w:rsidP="005E237A">
            <w:pPr>
              <w:spacing w:before="120" w:after="120"/>
              <w:jc w:val="center"/>
              <w:rPr>
                <w:rFonts w:cs="Times New Roman"/>
                <w:sz w:val="28"/>
                <w:szCs w:val="28"/>
              </w:rPr>
            </w:pPr>
            <w:r w:rsidRPr="00E650B4">
              <w:rPr>
                <w:rFonts w:cs="Times New Roman"/>
                <w:sz w:val="28"/>
                <w:szCs w:val="28"/>
              </w:rPr>
              <w:t>2</w:t>
            </w:r>
          </w:p>
        </w:tc>
        <w:tc>
          <w:tcPr>
            <w:tcW w:w="0" w:type="auto"/>
            <w:hideMark/>
          </w:tcPr>
          <w:p w14:paraId="11E34AB2"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Hoàn thiện công nghệ sản xuất muối năng suất cao, chất lượng ổn định trên nền vật liệu mới</w:t>
            </w:r>
          </w:p>
        </w:tc>
        <w:tc>
          <w:tcPr>
            <w:tcW w:w="2349" w:type="dxa"/>
            <w:hideMark/>
          </w:tcPr>
          <w:p w14:paraId="57B54D27"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Năng suất thấp, phụ thuộc thời tiết, chất lượng không ổn định</w:t>
            </w:r>
          </w:p>
        </w:tc>
        <w:tc>
          <w:tcPr>
            <w:tcW w:w="3080" w:type="dxa"/>
            <w:hideMark/>
          </w:tcPr>
          <w:p w14:paraId="615DBDBD"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Quy trình/gói công nghệ sản xuất; vật liệu, ô kết tinh, quy trình cô đặc–kết tinh</w:t>
            </w:r>
          </w:p>
        </w:tc>
      </w:tr>
      <w:tr w:rsidR="00E650B4" w:rsidRPr="00E650B4" w14:paraId="6B38020E" w14:textId="77777777" w:rsidTr="00F00D5F">
        <w:trPr>
          <w:trHeight w:val="144"/>
        </w:trPr>
        <w:tc>
          <w:tcPr>
            <w:tcW w:w="0" w:type="auto"/>
            <w:vAlign w:val="center"/>
            <w:hideMark/>
          </w:tcPr>
          <w:p w14:paraId="40E1B41C" w14:textId="77777777" w:rsidR="005E237A" w:rsidRPr="00E650B4" w:rsidRDefault="005E237A" w:rsidP="005E237A">
            <w:pPr>
              <w:spacing w:before="120" w:after="120"/>
              <w:jc w:val="center"/>
              <w:rPr>
                <w:rFonts w:cs="Times New Roman"/>
                <w:sz w:val="28"/>
                <w:szCs w:val="28"/>
              </w:rPr>
            </w:pPr>
            <w:r w:rsidRPr="00E650B4">
              <w:rPr>
                <w:rFonts w:cs="Times New Roman"/>
                <w:sz w:val="28"/>
                <w:szCs w:val="28"/>
              </w:rPr>
              <w:t>3</w:t>
            </w:r>
          </w:p>
        </w:tc>
        <w:tc>
          <w:tcPr>
            <w:tcW w:w="0" w:type="auto"/>
            <w:hideMark/>
          </w:tcPr>
          <w:p w14:paraId="2DC77555"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Nghiên cứu cơ giới hóa, tự động hóa và sản xuất muối thông minh</w:t>
            </w:r>
          </w:p>
        </w:tc>
        <w:tc>
          <w:tcPr>
            <w:tcW w:w="2349" w:type="dxa"/>
            <w:hideMark/>
          </w:tcPr>
          <w:p w14:paraId="57ED0B94"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Chi phí lao động cao, sản xuất thủ công</w:t>
            </w:r>
          </w:p>
        </w:tc>
        <w:tc>
          <w:tcPr>
            <w:tcW w:w="3080" w:type="dxa"/>
            <w:hideMark/>
          </w:tcPr>
          <w:p w14:paraId="3BE21478"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Thiết bị cơ giới; IoT, cảm biến, SCADA; mô hình đồng muối thông minh</w:t>
            </w:r>
          </w:p>
        </w:tc>
      </w:tr>
      <w:tr w:rsidR="00E650B4" w:rsidRPr="00E650B4" w14:paraId="15621A5E" w14:textId="77777777" w:rsidTr="00F00D5F">
        <w:trPr>
          <w:trHeight w:val="144"/>
        </w:trPr>
        <w:tc>
          <w:tcPr>
            <w:tcW w:w="0" w:type="auto"/>
            <w:vAlign w:val="center"/>
            <w:hideMark/>
          </w:tcPr>
          <w:p w14:paraId="5EB3B158" w14:textId="77777777" w:rsidR="005E237A" w:rsidRPr="00E650B4" w:rsidRDefault="005E237A" w:rsidP="005E237A">
            <w:pPr>
              <w:spacing w:before="120" w:after="120"/>
              <w:jc w:val="center"/>
              <w:rPr>
                <w:rFonts w:cs="Times New Roman"/>
                <w:sz w:val="28"/>
                <w:szCs w:val="28"/>
              </w:rPr>
            </w:pPr>
            <w:r w:rsidRPr="00E650B4">
              <w:rPr>
                <w:rFonts w:cs="Times New Roman"/>
                <w:sz w:val="28"/>
                <w:szCs w:val="28"/>
              </w:rPr>
              <w:t>4</w:t>
            </w:r>
          </w:p>
        </w:tc>
        <w:tc>
          <w:tcPr>
            <w:tcW w:w="0" w:type="auto"/>
            <w:hideMark/>
          </w:tcPr>
          <w:p w14:paraId="2EA76A4A"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Nghiên cứu công nghệ sản xuất muối thích ứng biến đổi khí hậu và sử dụng năng lượng tái tạo</w:t>
            </w:r>
          </w:p>
        </w:tc>
        <w:tc>
          <w:tcPr>
            <w:tcW w:w="2349" w:type="dxa"/>
            <w:hideMark/>
          </w:tcPr>
          <w:p w14:paraId="67A5733F"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Mưa trái mùa, BĐKH làm giảm sản lượng</w:t>
            </w:r>
          </w:p>
        </w:tc>
        <w:tc>
          <w:tcPr>
            <w:tcW w:w="3080" w:type="dxa"/>
            <w:hideMark/>
          </w:tcPr>
          <w:p w14:paraId="514313F9"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Quy trình sản xuất thích ứng; giải pháp năng lượng mặt trời, tiết kiệm năng lượng</w:t>
            </w:r>
          </w:p>
        </w:tc>
      </w:tr>
      <w:tr w:rsidR="00E650B4" w:rsidRPr="00E650B4" w14:paraId="50643BD3" w14:textId="77777777" w:rsidTr="00F00D5F">
        <w:trPr>
          <w:trHeight w:val="144"/>
        </w:trPr>
        <w:tc>
          <w:tcPr>
            <w:tcW w:w="0" w:type="auto"/>
            <w:vAlign w:val="center"/>
            <w:hideMark/>
          </w:tcPr>
          <w:p w14:paraId="6F9A32A1" w14:textId="77777777" w:rsidR="005E237A" w:rsidRPr="00E650B4" w:rsidRDefault="005E237A" w:rsidP="005E237A">
            <w:pPr>
              <w:spacing w:before="120" w:after="120"/>
              <w:jc w:val="center"/>
              <w:rPr>
                <w:rFonts w:cs="Times New Roman"/>
                <w:sz w:val="28"/>
                <w:szCs w:val="28"/>
              </w:rPr>
            </w:pPr>
            <w:r w:rsidRPr="00E650B4">
              <w:rPr>
                <w:rFonts w:cs="Times New Roman"/>
                <w:sz w:val="28"/>
                <w:szCs w:val="28"/>
              </w:rPr>
              <w:t>5</w:t>
            </w:r>
          </w:p>
        </w:tc>
        <w:tc>
          <w:tcPr>
            <w:tcW w:w="0" w:type="auto"/>
            <w:hideMark/>
          </w:tcPr>
          <w:p w14:paraId="09954A52"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Làm chủ công nghệ tinh luyện và sản xuất muối công nghiệp chất lượng cao</w:t>
            </w:r>
          </w:p>
        </w:tc>
        <w:tc>
          <w:tcPr>
            <w:tcW w:w="2349" w:type="dxa"/>
            <w:hideMark/>
          </w:tcPr>
          <w:p w14:paraId="3F50DAC5"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Thiếu muối công nghiệp trong nước, phụ thuộc nhập khẩu</w:t>
            </w:r>
          </w:p>
        </w:tc>
        <w:tc>
          <w:tcPr>
            <w:tcW w:w="3080" w:type="dxa"/>
            <w:hideMark/>
          </w:tcPr>
          <w:p w14:paraId="1BE58D23"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Công nghệ và dây chuyền pilot sản xuất muối theo các cấp chất lượng; sản phẩm đạt yêu cầu ngành sử dụng</w:t>
            </w:r>
          </w:p>
        </w:tc>
      </w:tr>
      <w:tr w:rsidR="00E650B4" w:rsidRPr="00E650B4" w14:paraId="6ECBF2AC" w14:textId="77777777" w:rsidTr="00F00D5F">
        <w:trPr>
          <w:trHeight w:val="144"/>
        </w:trPr>
        <w:tc>
          <w:tcPr>
            <w:tcW w:w="0" w:type="auto"/>
            <w:vAlign w:val="center"/>
            <w:hideMark/>
          </w:tcPr>
          <w:p w14:paraId="3057EBC3" w14:textId="77777777" w:rsidR="005E237A" w:rsidRPr="00E650B4" w:rsidRDefault="005E237A" w:rsidP="005E237A">
            <w:pPr>
              <w:spacing w:before="120" w:after="120"/>
              <w:jc w:val="center"/>
              <w:rPr>
                <w:rFonts w:cs="Times New Roman"/>
                <w:sz w:val="28"/>
                <w:szCs w:val="28"/>
              </w:rPr>
            </w:pPr>
            <w:r w:rsidRPr="00E650B4">
              <w:rPr>
                <w:rFonts w:cs="Times New Roman"/>
                <w:sz w:val="28"/>
                <w:szCs w:val="28"/>
              </w:rPr>
              <w:t>6</w:t>
            </w:r>
          </w:p>
        </w:tc>
        <w:tc>
          <w:tcPr>
            <w:tcW w:w="0" w:type="auto"/>
            <w:hideMark/>
          </w:tcPr>
          <w:p w14:paraId="37FC7713"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Nghiên cứu công nghệ sản xuất các sản phẩm muối có giá trị gia tăng cao</w:t>
            </w:r>
          </w:p>
        </w:tc>
        <w:tc>
          <w:tcPr>
            <w:tcW w:w="2349" w:type="dxa"/>
            <w:hideMark/>
          </w:tcPr>
          <w:p w14:paraId="6B70E892"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Muối chủ yếu bán nguyên liệu, giá trị thấp</w:t>
            </w:r>
          </w:p>
        </w:tc>
        <w:tc>
          <w:tcPr>
            <w:tcW w:w="3080" w:type="dxa"/>
            <w:hideMark/>
          </w:tcPr>
          <w:p w14:paraId="65970C9E"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Muối thực phẩm chất lượng cao, muối bổ sung vi chất, muối chuyên dụng và sản phẩm muối mới</w:t>
            </w:r>
          </w:p>
        </w:tc>
      </w:tr>
      <w:tr w:rsidR="00E650B4" w:rsidRPr="00E650B4" w14:paraId="5DBDF734" w14:textId="77777777" w:rsidTr="00F00D5F">
        <w:trPr>
          <w:trHeight w:val="144"/>
        </w:trPr>
        <w:tc>
          <w:tcPr>
            <w:tcW w:w="0" w:type="auto"/>
            <w:vAlign w:val="center"/>
            <w:hideMark/>
          </w:tcPr>
          <w:p w14:paraId="21299231" w14:textId="77777777" w:rsidR="005E237A" w:rsidRPr="00E650B4" w:rsidRDefault="005E237A" w:rsidP="005E237A">
            <w:pPr>
              <w:spacing w:before="120" w:after="120"/>
              <w:jc w:val="center"/>
              <w:rPr>
                <w:rFonts w:cs="Times New Roman"/>
                <w:sz w:val="28"/>
                <w:szCs w:val="28"/>
              </w:rPr>
            </w:pPr>
            <w:r w:rsidRPr="00E650B4">
              <w:rPr>
                <w:rFonts w:cs="Times New Roman"/>
                <w:sz w:val="28"/>
                <w:szCs w:val="28"/>
              </w:rPr>
              <w:t>7</w:t>
            </w:r>
          </w:p>
        </w:tc>
        <w:tc>
          <w:tcPr>
            <w:tcW w:w="0" w:type="auto"/>
            <w:hideMark/>
          </w:tcPr>
          <w:p w14:paraId="52DA363F"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Nghiên cứu công nghệ thu hồi khoáng chất có giá trị từ nước ót</w:t>
            </w:r>
          </w:p>
        </w:tc>
        <w:tc>
          <w:tcPr>
            <w:tcW w:w="2349" w:type="dxa"/>
            <w:hideMark/>
          </w:tcPr>
          <w:p w14:paraId="185FDD90"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Lãng phí nguồn tài nguyên thứ cấp</w:t>
            </w:r>
          </w:p>
        </w:tc>
        <w:tc>
          <w:tcPr>
            <w:tcW w:w="3080" w:type="dxa"/>
            <w:hideMark/>
          </w:tcPr>
          <w:p w14:paraId="30C3AC83"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Công nghệ thu hồi Mg, K, Br và sản phẩm có khả năng thương mại hóa</w:t>
            </w:r>
          </w:p>
        </w:tc>
      </w:tr>
      <w:tr w:rsidR="00E650B4" w:rsidRPr="00E650B4" w14:paraId="6980051E" w14:textId="77777777" w:rsidTr="00F00D5F">
        <w:trPr>
          <w:trHeight w:val="1519"/>
        </w:trPr>
        <w:tc>
          <w:tcPr>
            <w:tcW w:w="0" w:type="auto"/>
            <w:vAlign w:val="center"/>
            <w:hideMark/>
          </w:tcPr>
          <w:p w14:paraId="5BC16905" w14:textId="77777777" w:rsidR="005E237A" w:rsidRPr="00E650B4" w:rsidRDefault="005E237A" w:rsidP="005E237A">
            <w:pPr>
              <w:spacing w:before="120" w:after="120"/>
              <w:jc w:val="center"/>
              <w:rPr>
                <w:rFonts w:cs="Times New Roman"/>
                <w:sz w:val="28"/>
                <w:szCs w:val="28"/>
              </w:rPr>
            </w:pPr>
            <w:r w:rsidRPr="00E650B4">
              <w:rPr>
                <w:rFonts w:cs="Times New Roman"/>
                <w:sz w:val="28"/>
                <w:szCs w:val="28"/>
              </w:rPr>
              <w:lastRenderedPageBreak/>
              <w:t>8</w:t>
            </w:r>
          </w:p>
        </w:tc>
        <w:tc>
          <w:tcPr>
            <w:tcW w:w="0" w:type="auto"/>
            <w:hideMark/>
          </w:tcPr>
          <w:p w14:paraId="25E6CA92"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Xây dựng mô hình kinh tế tuần hoàn và sử dụng tổng hợp tài nguyên trong ngành muối</w:t>
            </w:r>
          </w:p>
        </w:tc>
        <w:tc>
          <w:tcPr>
            <w:tcW w:w="2349" w:type="dxa"/>
            <w:hideMark/>
          </w:tcPr>
          <w:p w14:paraId="21F61024"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Giá trị gia tăng thấp, chất thải và phụ phẩm chưa được khai thác</w:t>
            </w:r>
          </w:p>
        </w:tc>
        <w:tc>
          <w:tcPr>
            <w:tcW w:w="3080" w:type="dxa"/>
            <w:hideMark/>
          </w:tcPr>
          <w:p w14:paraId="77D60B64"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Mô hình “muối + nước ót + năng lượng + phụ phẩm”; đánh giá hiệu quả kinh tế–môi trường</w:t>
            </w:r>
          </w:p>
        </w:tc>
      </w:tr>
      <w:tr w:rsidR="00E650B4" w:rsidRPr="00E650B4" w14:paraId="1A4ED117" w14:textId="77777777" w:rsidTr="00F00D5F">
        <w:trPr>
          <w:trHeight w:val="1836"/>
        </w:trPr>
        <w:tc>
          <w:tcPr>
            <w:tcW w:w="0" w:type="auto"/>
            <w:vAlign w:val="center"/>
            <w:hideMark/>
          </w:tcPr>
          <w:p w14:paraId="6F515199" w14:textId="77777777" w:rsidR="005E237A" w:rsidRPr="00E650B4" w:rsidRDefault="005E237A" w:rsidP="005E237A">
            <w:pPr>
              <w:spacing w:before="120" w:after="120"/>
              <w:jc w:val="center"/>
              <w:rPr>
                <w:rFonts w:cs="Times New Roman"/>
                <w:sz w:val="28"/>
                <w:szCs w:val="28"/>
              </w:rPr>
            </w:pPr>
            <w:r w:rsidRPr="00E650B4">
              <w:rPr>
                <w:rFonts w:cs="Times New Roman"/>
                <w:sz w:val="28"/>
                <w:szCs w:val="28"/>
              </w:rPr>
              <w:t>9</w:t>
            </w:r>
          </w:p>
        </w:tc>
        <w:tc>
          <w:tcPr>
            <w:tcW w:w="0" w:type="auto"/>
            <w:hideMark/>
          </w:tcPr>
          <w:p w14:paraId="1DB44488"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Xây dựng và hoàn thiện hệ thống tiêu chuẩn, quy chuẩn và truy xuất nguồn gốc phục vụ phát triển ngành muối</w:t>
            </w:r>
          </w:p>
        </w:tc>
        <w:tc>
          <w:tcPr>
            <w:tcW w:w="2349" w:type="dxa"/>
            <w:hideMark/>
          </w:tcPr>
          <w:p w14:paraId="27B5E941"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Tiêu chuẩn chưa theo kịp các phân khúc sản phẩm và thị trường</w:t>
            </w:r>
          </w:p>
        </w:tc>
        <w:tc>
          <w:tcPr>
            <w:tcW w:w="3080" w:type="dxa"/>
            <w:hideMark/>
          </w:tcPr>
          <w:p w14:paraId="08C21FE9"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Bộ TCVN/QCVN, phương pháp thử, hệ thống truy xuất nguồn gốc</w:t>
            </w:r>
          </w:p>
        </w:tc>
      </w:tr>
      <w:tr w:rsidR="00E650B4" w:rsidRPr="00E650B4" w14:paraId="024B34BB" w14:textId="77777777" w:rsidTr="00F00D5F">
        <w:trPr>
          <w:trHeight w:val="1836"/>
        </w:trPr>
        <w:tc>
          <w:tcPr>
            <w:tcW w:w="0" w:type="auto"/>
            <w:vAlign w:val="center"/>
            <w:hideMark/>
          </w:tcPr>
          <w:p w14:paraId="5CB80F9C" w14:textId="77777777" w:rsidR="005E237A" w:rsidRPr="00E650B4" w:rsidRDefault="005E237A" w:rsidP="005E237A">
            <w:pPr>
              <w:spacing w:before="120" w:after="120"/>
              <w:jc w:val="center"/>
              <w:rPr>
                <w:rFonts w:cs="Times New Roman"/>
                <w:sz w:val="28"/>
                <w:szCs w:val="28"/>
              </w:rPr>
            </w:pPr>
            <w:r w:rsidRPr="00E650B4">
              <w:rPr>
                <w:rFonts w:cs="Times New Roman"/>
                <w:sz w:val="28"/>
                <w:szCs w:val="28"/>
              </w:rPr>
              <w:t>10</w:t>
            </w:r>
          </w:p>
        </w:tc>
        <w:tc>
          <w:tcPr>
            <w:tcW w:w="0" w:type="auto"/>
            <w:hideMark/>
          </w:tcPr>
          <w:p w14:paraId="1C3BAC9D"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Xây dựng các mô hình đổi mới sáng tạo, chuyển giao và thương mại hóa công nghệ tại vùng muối trọng điểm</w:t>
            </w:r>
          </w:p>
        </w:tc>
        <w:tc>
          <w:tcPr>
            <w:tcW w:w="2349" w:type="dxa"/>
            <w:hideMark/>
          </w:tcPr>
          <w:p w14:paraId="3859CDD0" w14:textId="77777777" w:rsidR="005E237A" w:rsidRPr="00E650B4" w:rsidRDefault="005E237A" w:rsidP="005E237A">
            <w:pPr>
              <w:spacing w:before="120" w:after="120"/>
              <w:jc w:val="both"/>
              <w:rPr>
                <w:rFonts w:cs="Times New Roman"/>
                <w:sz w:val="28"/>
                <w:szCs w:val="28"/>
              </w:rPr>
            </w:pPr>
            <w:r w:rsidRPr="00E650B4">
              <w:rPr>
                <w:rFonts w:cs="Times New Roman"/>
                <w:sz w:val="28"/>
                <w:szCs w:val="28"/>
              </w:rPr>
              <w:t>Khoảng cách lớn giữa nghiên cứu và sản xuất</w:t>
            </w:r>
          </w:p>
        </w:tc>
        <w:tc>
          <w:tcPr>
            <w:tcW w:w="3080" w:type="dxa"/>
            <w:hideMark/>
          </w:tcPr>
          <w:p w14:paraId="6839890A" w14:textId="33677AA3" w:rsidR="005E237A" w:rsidRPr="00E650B4" w:rsidRDefault="005E237A" w:rsidP="005E237A">
            <w:pPr>
              <w:spacing w:before="120" w:after="120"/>
              <w:jc w:val="both"/>
              <w:rPr>
                <w:rFonts w:cs="Times New Roman"/>
                <w:sz w:val="28"/>
                <w:szCs w:val="28"/>
              </w:rPr>
            </w:pPr>
            <w:r w:rsidRPr="00E650B4">
              <w:rPr>
                <w:rFonts w:cs="Times New Roman"/>
                <w:sz w:val="28"/>
                <w:szCs w:val="28"/>
              </w:rPr>
              <w:t>3–4 mô hình tích hợp tại vùng muố</w:t>
            </w:r>
            <w:r w:rsidR="00F00D5F" w:rsidRPr="00E650B4">
              <w:rPr>
                <w:rFonts w:cs="Times New Roman"/>
                <w:sz w:val="28"/>
                <w:szCs w:val="28"/>
              </w:rPr>
              <w:t xml:space="preserve">i; </w:t>
            </w:r>
            <w:r w:rsidRPr="00E650B4">
              <w:rPr>
                <w:rFonts w:cs="Times New Roman"/>
                <w:sz w:val="28"/>
                <w:szCs w:val="28"/>
              </w:rPr>
              <w:t>doanh nghiệp/HTX tiếp nhận và thương mại hóa công nghệ</w:t>
            </w:r>
          </w:p>
        </w:tc>
      </w:tr>
    </w:tbl>
    <w:p w14:paraId="6B99F069" w14:textId="46949F16" w:rsidR="009E1DA4" w:rsidRPr="005F6CEC" w:rsidRDefault="009E1DA4" w:rsidP="005F6CEC">
      <w:pPr>
        <w:pStyle w:val="TOCHeading"/>
        <w:spacing w:before="120" w:after="120"/>
        <w:rPr>
          <w:rFonts w:ascii="Times New Roman" w:hAnsi="Times New Roman" w:cs="Times New Roman"/>
          <w:bCs w:val="0"/>
          <w:color w:val="auto"/>
        </w:rPr>
      </w:pPr>
      <w:r w:rsidRPr="005F6CEC">
        <w:rPr>
          <w:rFonts w:ascii="Times New Roman" w:hAnsi="Times New Roman" w:cs="Times New Roman"/>
          <w:bCs w:val="0"/>
          <w:color w:val="auto"/>
        </w:rPr>
        <w:t>Trong đó 4 nhiệm vụ “mũi nhọn”:</w:t>
      </w:r>
    </w:p>
    <w:p w14:paraId="0BA8CB15" w14:textId="77777777" w:rsidR="009E1DA4" w:rsidRPr="009E1DA4" w:rsidRDefault="009E1DA4" w:rsidP="005F6CEC">
      <w:pPr>
        <w:pStyle w:val="TOCHeading"/>
        <w:spacing w:before="120" w:after="120"/>
        <w:jc w:val="both"/>
        <w:rPr>
          <w:rFonts w:ascii="Times New Roman" w:hAnsi="Times New Roman" w:cs="Times New Roman"/>
          <w:b w:val="0"/>
          <w:bCs w:val="0"/>
          <w:color w:val="auto"/>
        </w:rPr>
      </w:pPr>
      <w:r w:rsidRPr="009E1DA4">
        <w:rPr>
          <w:rFonts w:ascii="Times New Roman" w:hAnsi="Times New Roman" w:cs="Times New Roman"/>
          <w:b w:val="0"/>
          <w:bCs w:val="0"/>
          <w:color w:val="auto"/>
        </w:rPr>
        <w:t>(1) Muối công nghiệp chất lượng cao → giải quyết bài toán phụ thuộc nhập khẩu.</w:t>
      </w:r>
    </w:p>
    <w:p w14:paraId="65839D7F" w14:textId="77777777" w:rsidR="009E1DA4" w:rsidRPr="009E1DA4" w:rsidRDefault="009E1DA4" w:rsidP="005F6CEC">
      <w:pPr>
        <w:pStyle w:val="TOCHeading"/>
        <w:spacing w:before="120" w:after="120"/>
        <w:jc w:val="both"/>
        <w:rPr>
          <w:rFonts w:ascii="Times New Roman" w:hAnsi="Times New Roman" w:cs="Times New Roman"/>
          <w:b w:val="0"/>
          <w:bCs w:val="0"/>
          <w:color w:val="auto"/>
        </w:rPr>
      </w:pPr>
      <w:r w:rsidRPr="009E1DA4">
        <w:rPr>
          <w:rFonts w:ascii="Times New Roman" w:hAnsi="Times New Roman" w:cs="Times New Roman"/>
          <w:b w:val="0"/>
          <w:bCs w:val="0"/>
          <w:color w:val="auto"/>
        </w:rPr>
        <w:t>(2) Công nghệ sản xuất năng suất cao + cơ giới hóa, tự động hóa → giải quyết bài toán năng suất và chi phí.</w:t>
      </w:r>
    </w:p>
    <w:p w14:paraId="053E0C2C" w14:textId="77777777" w:rsidR="009E1DA4" w:rsidRPr="009E1DA4" w:rsidRDefault="009E1DA4" w:rsidP="005F6CEC">
      <w:pPr>
        <w:pStyle w:val="TOCHeading"/>
        <w:spacing w:before="120" w:after="120"/>
        <w:jc w:val="both"/>
        <w:rPr>
          <w:rFonts w:ascii="Times New Roman" w:hAnsi="Times New Roman" w:cs="Times New Roman"/>
          <w:b w:val="0"/>
          <w:bCs w:val="0"/>
          <w:color w:val="auto"/>
        </w:rPr>
      </w:pPr>
      <w:r w:rsidRPr="009E1DA4">
        <w:rPr>
          <w:rFonts w:ascii="Times New Roman" w:hAnsi="Times New Roman" w:cs="Times New Roman"/>
          <w:b w:val="0"/>
          <w:bCs w:val="0"/>
          <w:color w:val="auto"/>
        </w:rPr>
        <w:t>(3) Nước ót và kinh tế tuần hoàn → giải quyết bài toán giá trị gia tăng.</w:t>
      </w:r>
    </w:p>
    <w:p w14:paraId="218C635C" w14:textId="3865B134" w:rsidR="009C62F8" w:rsidRDefault="009E1DA4" w:rsidP="005F6CEC">
      <w:pPr>
        <w:pStyle w:val="TOCHeading"/>
        <w:spacing w:before="120" w:after="120"/>
        <w:jc w:val="both"/>
        <w:rPr>
          <w:rFonts w:ascii="Times New Roman" w:hAnsi="Times New Roman" w:cs="Times New Roman"/>
          <w:b w:val="0"/>
          <w:bCs w:val="0"/>
          <w:color w:val="auto"/>
        </w:rPr>
      </w:pPr>
      <w:r w:rsidRPr="009E1DA4">
        <w:rPr>
          <w:rFonts w:ascii="Times New Roman" w:hAnsi="Times New Roman" w:cs="Times New Roman"/>
          <w:b w:val="0"/>
          <w:bCs w:val="0"/>
          <w:color w:val="auto"/>
        </w:rPr>
        <w:t>(4) Mô hình đổi mới sáng tạo và thương mại hóa → giải quyết bài toán “nghiên cứu xong nhưng không vào được sản xuất”.</w:t>
      </w:r>
    </w:p>
    <w:p w14:paraId="710E1C8A" w14:textId="77777777" w:rsidR="005F6CEC" w:rsidRDefault="005F6CEC" w:rsidP="005F6CEC"/>
    <w:p w14:paraId="4569D431" w14:textId="77777777" w:rsidR="005F6CEC" w:rsidRDefault="005F6CEC" w:rsidP="005F6CEC"/>
    <w:p w14:paraId="07FE3199" w14:textId="77777777" w:rsidR="005F6CEC" w:rsidRDefault="005F6CEC" w:rsidP="005F6CEC"/>
    <w:p w14:paraId="3DC16D3C" w14:textId="77777777" w:rsidR="005F6CEC" w:rsidRDefault="005F6CEC" w:rsidP="005F6CEC"/>
    <w:p w14:paraId="297A1D5C" w14:textId="77777777" w:rsidR="005F6CEC" w:rsidRDefault="005F6CEC" w:rsidP="005F6CEC"/>
    <w:p w14:paraId="4CC50BD1" w14:textId="77777777" w:rsidR="005F6CEC" w:rsidRDefault="005F6CEC" w:rsidP="005F6CEC"/>
    <w:p w14:paraId="3E633003" w14:textId="77777777" w:rsidR="005F6CEC" w:rsidRDefault="005F6CEC" w:rsidP="005F6CEC"/>
    <w:p w14:paraId="4088688B" w14:textId="77777777" w:rsidR="005F6CEC" w:rsidRDefault="005F6CEC" w:rsidP="005F6CEC"/>
    <w:p w14:paraId="6F05A7A9" w14:textId="77777777" w:rsidR="005F6CEC" w:rsidRDefault="005F6CEC" w:rsidP="005F6CEC">
      <w:pPr>
        <w:spacing w:after="120" w:line="283" w:lineRule="auto"/>
        <w:ind w:firstLine="720"/>
        <w:jc w:val="center"/>
        <w:rPr>
          <w:rFonts w:cs="Times New Roman"/>
          <w:b/>
          <w:bCs/>
          <w:sz w:val="28"/>
          <w:szCs w:val="28"/>
        </w:rPr>
      </w:pPr>
      <w:r>
        <w:rPr>
          <w:rFonts w:cs="Times New Roman"/>
          <w:b/>
          <w:bCs/>
          <w:sz w:val="28"/>
          <w:szCs w:val="28"/>
        </w:rPr>
        <w:lastRenderedPageBreak/>
        <w:t>Phụ lục II</w:t>
      </w:r>
    </w:p>
    <w:p w14:paraId="46FDF0E3" w14:textId="77777777" w:rsidR="005F6CEC" w:rsidRPr="00A771B3" w:rsidRDefault="005F6CEC" w:rsidP="005F6CEC">
      <w:pPr>
        <w:jc w:val="center"/>
        <w:rPr>
          <w:rFonts w:cs="Times New Roman"/>
          <w:b/>
          <w:bCs/>
          <w:sz w:val="28"/>
          <w:szCs w:val="28"/>
        </w:rPr>
      </w:pPr>
      <w:r w:rsidRPr="00A771B3">
        <w:rPr>
          <w:rFonts w:cs="Times New Roman"/>
          <w:b/>
          <w:bCs/>
          <w:sz w:val="28"/>
          <w:szCs w:val="28"/>
        </w:rPr>
        <w:t>BIỂU MẪU ĐỀ XUẤT NHIỆM VỤ KHOA HỌC CÔNG NGHỆ VÀ ĐMST</w:t>
      </w:r>
    </w:p>
    <w:p w14:paraId="170EFCEC" w14:textId="5345CA53" w:rsidR="005F6CEC" w:rsidRPr="00A771B3" w:rsidRDefault="005F6CEC" w:rsidP="005F6CEC">
      <w:pPr>
        <w:jc w:val="center"/>
        <w:rPr>
          <w:rFonts w:cs="Times New Roman"/>
          <w:i/>
          <w:sz w:val="28"/>
          <w:szCs w:val="28"/>
        </w:rPr>
      </w:pPr>
      <w:r w:rsidRPr="00A771B3">
        <w:rPr>
          <w:rFonts w:cs="Times New Roman"/>
          <w:i/>
          <w:noProof/>
          <w:sz w:val="28"/>
          <w:szCs w:val="28"/>
        </w:rPr>
        <mc:AlternateContent>
          <mc:Choice Requires="wps">
            <w:drawing>
              <wp:anchor distT="0" distB="0" distL="114300" distR="114300" simplePos="0" relativeHeight="251664384" behindDoc="0" locked="0" layoutInCell="1" allowOverlap="1" wp14:anchorId="77BF8FC5" wp14:editId="0AFB7CBE">
                <wp:simplePos x="0" y="0"/>
                <wp:positionH relativeFrom="column">
                  <wp:posOffset>1806188</wp:posOffset>
                </wp:positionH>
                <wp:positionV relativeFrom="paragraph">
                  <wp:posOffset>460320</wp:posOffset>
                </wp:positionV>
                <wp:extent cx="2710815" cy="1"/>
                <wp:effectExtent l="0" t="0" r="13335" b="19050"/>
                <wp:wrapNone/>
                <wp:docPr id="2" name="Straight Connector 2"/>
                <wp:cNvGraphicFramePr/>
                <a:graphic xmlns:a="http://schemas.openxmlformats.org/drawingml/2006/main">
                  <a:graphicData uri="http://schemas.microsoft.com/office/word/2010/wordprocessingShape">
                    <wps:wsp>
                      <wps:cNvCnPr/>
                      <wps:spPr>
                        <a:xfrm>
                          <a:off x="0" y="0"/>
                          <a:ext cx="2710815" cy="1"/>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2.2pt,36.25pt" to="355.6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" strokecolor="black [3040]"/>
            </w:pict>
          </mc:Fallback>
        </mc:AlternateContent>
      </w:r>
      <w:r w:rsidRPr="00A771B3">
        <w:rPr>
          <w:rFonts w:cs="Times New Roman"/>
          <w:i/>
          <w:sz w:val="28"/>
          <w:szCs w:val="28"/>
        </w:rPr>
        <w:t xml:space="preserve">(Kèm theo </w:t>
      </w:r>
      <w:r w:rsidR="00646645">
        <w:rPr>
          <w:rFonts w:cs="Times New Roman"/>
          <w:i/>
          <w:sz w:val="28"/>
          <w:szCs w:val="28"/>
        </w:rPr>
        <w:t>Dự thảo</w:t>
      </w:r>
      <w:bookmarkStart w:id="113" w:name="_GoBack"/>
      <w:bookmarkEnd w:id="113"/>
      <w:r w:rsidRPr="00A771B3">
        <w:rPr>
          <w:rFonts w:cs="Times New Roman"/>
          <w:i/>
          <w:sz w:val="28"/>
          <w:szCs w:val="28"/>
        </w:rPr>
        <w:t xml:space="preserve"> Chương trình khoa học, công nghệ và đổi mới sáng tạo phục vụ phát triển ngành muối giai đoạn 2026 – 2030)</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1672"/>
        <w:gridCol w:w="1350"/>
        <w:gridCol w:w="1278"/>
        <w:gridCol w:w="1766"/>
        <w:gridCol w:w="992"/>
        <w:gridCol w:w="1559"/>
      </w:tblGrid>
      <w:tr w:rsidR="005F6CEC" w:rsidRPr="00A771B3" w14:paraId="37F34ED1" w14:textId="77777777" w:rsidTr="00C62F9F">
        <w:trPr>
          <w:trHeight w:val="978"/>
        </w:trPr>
        <w:tc>
          <w:tcPr>
            <w:tcW w:w="563" w:type="dxa"/>
            <w:vAlign w:val="center"/>
          </w:tcPr>
          <w:p w14:paraId="3509B603" w14:textId="77777777" w:rsidR="005F6CEC" w:rsidRPr="00A771B3" w:rsidRDefault="005F6CEC" w:rsidP="00C62F9F">
            <w:pPr>
              <w:spacing w:after="120"/>
              <w:jc w:val="center"/>
              <w:rPr>
                <w:b/>
                <w:sz w:val="24"/>
                <w:szCs w:val="24"/>
              </w:rPr>
            </w:pPr>
            <w:r w:rsidRPr="00A771B3">
              <w:rPr>
                <w:b/>
                <w:sz w:val="24"/>
                <w:szCs w:val="24"/>
              </w:rPr>
              <w:t>TT</w:t>
            </w:r>
          </w:p>
        </w:tc>
        <w:tc>
          <w:tcPr>
            <w:tcW w:w="1672" w:type="dxa"/>
            <w:vAlign w:val="center"/>
          </w:tcPr>
          <w:p w14:paraId="5098677B" w14:textId="77777777" w:rsidR="005F6CEC" w:rsidRPr="00A771B3" w:rsidRDefault="005F6CEC" w:rsidP="00C62F9F">
            <w:pPr>
              <w:spacing w:after="120"/>
              <w:jc w:val="center"/>
              <w:rPr>
                <w:b/>
                <w:sz w:val="24"/>
                <w:szCs w:val="24"/>
              </w:rPr>
            </w:pPr>
            <w:r w:rsidRPr="00A771B3">
              <w:rPr>
                <w:b/>
                <w:sz w:val="24"/>
                <w:szCs w:val="24"/>
              </w:rPr>
              <w:t>Tên nghiệm vụ KH&amp;CN (Các nhiệm vụ thuộc danh mục 10 nhiệm vụ ưu tiên đặt hàng nêu  trên)</w:t>
            </w:r>
          </w:p>
        </w:tc>
        <w:tc>
          <w:tcPr>
            <w:tcW w:w="1350" w:type="dxa"/>
            <w:vAlign w:val="center"/>
          </w:tcPr>
          <w:p w14:paraId="01C6C416" w14:textId="77777777" w:rsidR="005F6CEC" w:rsidRPr="00A771B3" w:rsidRDefault="005F6CEC" w:rsidP="00C62F9F">
            <w:pPr>
              <w:spacing w:after="120"/>
              <w:jc w:val="center"/>
              <w:rPr>
                <w:b/>
                <w:sz w:val="24"/>
                <w:szCs w:val="24"/>
              </w:rPr>
            </w:pPr>
            <w:r w:rsidRPr="00A771B3">
              <w:rPr>
                <w:b/>
                <w:sz w:val="24"/>
                <w:szCs w:val="24"/>
              </w:rPr>
              <w:t>Tính cấp thiết</w:t>
            </w:r>
          </w:p>
        </w:tc>
        <w:tc>
          <w:tcPr>
            <w:tcW w:w="1278" w:type="dxa"/>
            <w:vAlign w:val="center"/>
          </w:tcPr>
          <w:p w14:paraId="415D30C5" w14:textId="77777777" w:rsidR="005F6CEC" w:rsidRPr="00A771B3" w:rsidRDefault="005F6CEC" w:rsidP="00C62F9F">
            <w:pPr>
              <w:spacing w:after="120"/>
              <w:jc w:val="center"/>
              <w:rPr>
                <w:b/>
                <w:sz w:val="24"/>
                <w:szCs w:val="24"/>
              </w:rPr>
            </w:pPr>
            <w:r w:rsidRPr="00A771B3">
              <w:rPr>
                <w:b/>
                <w:sz w:val="24"/>
                <w:szCs w:val="24"/>
              </w:rPr>
              <w:t>Mục tiêu</w:t>
            </w:r>
          </w:p>
        </w:tc>
        <w:tc>
          <w:tcPr>
            <w:tcW w:w="1766" w:type="dxa"/>
            <w:vAlign w:val="center"/>
          </w:tcPr>
          <w:p w14:paraId="2F24D8ED" w14:textId="77777777" w:rsidR="005F6CEC" w:rsidRPr="00A771B3" w:rsidRDefault="005F6CEC" w:rsidP="00C62F9F">
            <w:pPr>
              <w:spacing w:after="120"/>
              <w:jc w:val="center"/>
              <w:rPr>
                <w:b/>
                <w:sz w:val="24"/>
                <w:szCs w:val="24"/>
              </w:rPr>
            </w:pPr>
            <w:r w:rsidRPr="00A771B3">
              <w:rPr>
                <w:b/>
                <w:sz w:val="24"/>
                <w:szCs w:val="24"/>
              </w:rPr>
              <w:t>Dự kiến kết quả</w:t>
            </w:r>
          </w:p>
        </w:tc>
        <w:tc>
          <w:tcPr>
            <w:tcW w:w="992" w:type="dxa"/>
            <w:vAlign w:val="center"/>
          </w:tcPr>
          <w:p w14:paraId="33A2C108" w14:textId="77777777" w:rsidR="005F6CEC" w:rsidRPr="00A771B3" w:rsidRDefault="005F6CEC" w:rsidP="00C62F9F">
            <w:pPr>
              <w:spacing w:after="120"/>
              <w:jc w:val="center"/>
              <w:rPr>
                <w:b/>
                <w:sz w:val="24"/>
                <w:szCs w:val="24"/>
              </w:rPr>
            </w:pPr>
            <w:r w:rsidRPr="00A771B3">
              <w:rPr>
                <w:b/>
                <w:sz w:val="24"/>
                <w:szCs w:val="24"/>
              </w:rPr>
              <w:t>Thời gian thực hiện</w:t>
            </w:r>
          </w:p>
        </w:tc>
        <w:tc>
          <w:tcPr>
            <w:tcW w:w="1559" w:type="dxa"/>
            <w:vAlign w:val="center"/>
          </w:tcPr>
          <w:p w14:paraId="05D42DF2" w14:textId="77777777" w:rsidR="005F6CEC" w:rsidRPr="00A771B3" w:rsidRDefault="005F6CEC" w:rsidP="00C62F9F">
            <w:pPr>
              <w:spacing w:after="120"/>
              <w:jc w:val="center"/>
              <w:rPr>
                <w:b/>
                <w:sz w:val="24"/>
                <w:szCs w:val="24"/>
              </w:rPr>
            </w:pPr>
            <w:r w:rsidRPr="00A771B3">
              <w:rPr>
                <w:b/>
                <w:sz w:val="24"/>
                <w:szCs w:val="24"/>
              </w:rPr>
              <w:t>Phương thức thực hiện</w:t>
            </w:r>
          </w:p>
        </w:tc>
      </w:tr>
      <w:tr w:rsidR="005F6CEC" w:rsidRPr="00A771B3" w14:paraId="7909D98F" w14:textId="77777777" w:rsidTr="00C62F9F">
        <w:trPr>
          <w:trHeight w:val="978"/>
        </w:trPr>
        <w:tc>
          <w:tcPr>
            <w:tcW w:w="563" w:type="dxa"/>
            <w:vAlign w:val="center"/>
          </w:tcPr>
          <w:p w14:paraId="0C2380B8" w14:textId="77777777" w:rsidR="005F6CEC" w:rsidRPr="00A771B3" w:rsidRDefault="005F6CEC" w:rsidP="00C62F9F">
            <w:pPr>
              <w:spacing w:after="120"/>
              <w:jc w:val="center"/>
              <w:rPr>
                <w:b/>
                <w:sz w:val="24"/>
                <w:szCs w:val="24"/>
              </w:rPr>
            </w:pPr>
            <w:r w:rsidRPr="00A771B3">
              <w:rPr>
                <w:b/>
                <w:sz w:val="24"/>
                <w:szCs w:val="24"/>
              </w:rPr>
              <w:t>1</w:t>
            </w:r>
          </w:p>
        </w:tc>
        <w:tc>
          <w:tcPr>
            <w:tcW w:w="1672" w:type="dxa"/>
            <w:vAlign w:val="center"/>
          </w:tcPr>
          <w:p w14:paraId="490DCFAF" w14:textId="77777777" w:rsidR="005F6CEC" w:rsidRPr="00A771B3" w:rsidRDefault="005F6CEC" w:rsidP="00C62F9F">
            <w:pPr>
              <w:spacing w:after="120"/>
              <w:jc w:val="center"/>
              <w:rPr>
                <w:b/>
                <w:sz w:val="24"/>
                <w:szCs w:val="24"/>
              </w:rPr>
            </w:pPr>
            <w:r w:rsidRPr="00A771B3">
              <w:rPr>
                <w:b/>
                <w:sz w:val="24"/>
                <w:szCs w:val="24"/>
              </w:rPr>
              <w:t>…</w:t>
            </w:r>
          </w:p>
        </w:tc>
        <w:tc>
          <w:tcPr>
            <w:tcW w:w="1350" w:type="dxa"/>
            <w:vAlign w:val="center"/>
          </w:tcPr>
          <w:p w14:paraId="31E5594C" w14:textId="77777777" w:rsidR="005F6CEC" w:rsidRPr="00A771B3" w:rsidRDefault="005F6CEC" w:rsidP="00C62F9F">
            <w:pPr>
              <w:spacing w:after="120"/>
              <w:jc w:val="center"/>
              <w:rPr>
                <w:b/>
                <w:sz w:val="24"/>
                <w:szCs w:val="24"/>
              </w:rPr>
            </w:pPr>
          </w:p>
        </w:tc>
        <w:tc>
          <w:tcPr>
            <w:tcW w:w="1278" w:type="dxa"/>
            <w:vAlign w:val="center"/>
          </w:tcPr>
          <w:p w14:paraId="469F8197" w14:textId="77777777" w:rsidR="005F6CEC" w:rsidRPr="00A771B3" w:rsidRDefault="005F6CEC" w:rsidP="00C62F9F">
            <w:pPr>
              <w:spacing w:after="120"/>
              <w:jc w:val="center"/>
              <w:rPr>
                <w:b/>
                <w:sz w:val="24"/>
                <w:szCs w:val="24"/>
              </w:rPr>
            </w:pPr>
          </w:p>
        </w:tc>
        <w:tc>
          <w:tcPr>
            <w:tcW w:w="1766" w:type="dxa"/>
            <w:vAlign w:val="center"/>
          </w:tcPr>
          <w:p w14:paraId="703B548B" w14:textId="77777777" w:rsidR="005F6CEC" w:rsidRPr="00A771B3" w:rsidRDefault="005F6CEC" w:rsidP="00C62F9F">
            <w:pPr>
              <w:spacing w:after="120"/>
              <w:jc w:val="center"/>
              <w:rPr>
                <w:b/>
                <w:sz w:val="24"/>
                <w:szCs w:val="24"/>
              </w:rPr>
            </w:pPr>
          </w:p>
        </w:tc>
        <w:tc>
          <w:tcPr>
            <w:tcW w:w="992" w:type="dxa"/>
            <w:vAlign w:val="center"/>
          </w:tcPr>
          <w:p w14:paraId="2F275EC5" w14:textId="77777777" w:rsidR="005F6CEC" w:rsidRPr="00A771B3" w:rsidRDefault="005F6CEC" w:rsidP="00C62F9F">
            <w:pPr>
              <w:spacing w:after="120"/>
              <w:jc w:val="center"/>
              <w:rPr>
                <w:b/>
                <w:sz w:val="24"/>
                <w:szCs w:val="24"/>
              </w:rPr>
            </w:pPr>
          </w:p>
        </w:tc>
        <w:tc>
          <w:tcPr>
            <w:tcW w:w="1559" w:type="dxa"/>
            <w:vAlign w:val="center"/>
          </w:tcPr>
          <w:p w14:paraId="146B723A" w14:textId="77777777" w:rsidR="005F6CEC" w:rsidRPr="00A771B3" w:rsidRDefault="005F6CEC" w:rsidP="00C62F9F">
            <w:pPr>
              <w:spacing w:after="120"/>
              <w:jc w:val="center"/>
              <w:rPr>
                <w:b/>
                <w:sz w:val="24"/>
                <w:szCs w:val="24"/>
              </w:rPr>
            </w:pPr>
          </w:p>
        </w:tc>
      </w:tr>
      <w:tr w:rsidR="005F6CEC" w:rsidRPr="00A771B3" w14:paraId="0E947EE9" w14:textId="77777777" w:rsidTr="00C62F9F">
        <w:trPr>
          <w:trHeight w:val="978"/>
        </w:trPr>
        <w:tc>
          <w:tcPr>
            <w:tcW w:w="563" w:type="dxa"/>
            <w:vAlign w:val="center"/>
          </w:tcPr>
          <w:p w14:paraId="09EC2F86" w14:textId="77777777" w:rsidR="005F6CEC" w:rsidRPr="00A771B3" w:rsidRDefault="005F6CEC" w:rsidP="00C62F9F">
            <w:pPr>
              <w:spacing w:after="120"/>
              <w:jc w:val="center"/>
              <w:rPr>
                <w:b/>
                <w:sz w:val="24"/>
                <w:szCs w:val="24"/>
              </w:rPr>
            </w:pPr>
            <w:r w:rsidRPr="00A771B3">
              <w:rPr>
                <w:b/>
                <w:sz w:val="24"/>
                <w:szCs w:val="24"/>
              </w:rPr>
              <w:t>2</w:t>
            </w:r>
          </w:p>
        </w:tc>
        <w:tc>
          <w:tcPr>
            <w:tcW w:w="1672" w:type="dxa"/>
            <w:vAlign w:val="center"/>
          </w:tcPr>
          <w:p w14:paraId="44E7E2CC" w14:textId="77777777" w:rsidR="005F6CEC" w:rsidRPr="00A771B3" w:rsidRDefault="005F6CEC" w:rsidP="00C62F9F">
            <w:pPr>
              <w:spacing w:after="120"/>
              <w:jc w:val="center"/>
              <w:rPr>
                <w:b/>
                <w:sz w:val="24"/>
                <w:szCs w:val="24"/>
              </w:rPr>
            </w:pPr>
            <w:r w:rsidRPr="00A771B3">
              <w:rPr>
                <w:b/>
                <w:sz w:val="24"/>
                <w:szCs w:val="24"/>
              </w:rPr>
              <w:t>…</w:t>
            </w:r>
          </w:p>
        </w:tc>
        <w:tc>
          <w:tcPr>
            <w:tcW w:w="1350" w:type="dxa"/>
            <w:vAlign w:val="center"/>
          </w:tcPr>
          <w:p w14:paraId="0EF49204" w14:textId="77777777" w:rsidR="005F6CEC" w:rsidRPr="00A771B3" w:rsidRDefault="005F6CEC" w:rsidP="00C62F9F">
            <w:pPr>
              <w:spacing w:after="120"/>
              <w:jc w:val="center"/>
              <w:rPr>
                <w:b/>
                <w:sz w:val="24"/>
                <w:szCs w:val="24"/>
              </w:rPr>
            </w:pPr>
          </w:p>
        </w:tc>
        <w:tc>
          <w:tcPr>
            <w:tcW w:w="1278" w:type="dxa"/>
            <w:vAlign w:val="center"/>
          </w:tcPr>
          <w:p w14:paraId="57925820" w14:textId="77777777" w:rsidR="005F6CEC" w:rsidRPr="00A771B3" w:rsidRDefault="005F6CEC" w:rsidP="00C62F9F">
            <w:pPr>
              <w:spacing w:after="120"/>
              <w:jc w:val="center"/>
              <w:rPr>
                <w:b/>
                <w:sz w:val="24"/>
                <w:szCs w:val="24"/>
              </w:rPr>
            </w:pPr>
          </w:p>
        </w:tc>
        <w:tc>
          <w:tcPr>
            <w:tcW w:w="1766" w:type="dxa"/>
            <w:vAlign w:val="center"/>
          </w:tcPr>
          <w:p w14:paraId="244BB811" w14:textId="77777777" w:rsidR="005F6CEC" w:rsidRPr="00A771B3" w:rsidRDefault="005F6CEC" w:rsidP="00C62F9F">
            <w:pPr>
              <w:spacing w:after="120"/>
              <w:jc w:val="center"/>
              <w:rPr>
                <w:b/>
                <w:sz w:val="24"/>
                <w:szCs w:val="24"/>
              </w:rPr>
            </w:pPr>
          </w:p>
        </w:tc>
        <w:tc>
          <w:tcPr>
            <w:tcW w:w="992" w:type="dxa"/>
            <w:vAlign w:val="center"/>
          </w:tcPr>
          <w:p w14:paraId="07E121FF" w14:textId="77777777" w:rsidR="005F6CEC" w:rsidRPr="00A771B3" w:rsidRDefault="005F6CEC" w:rsidP="00C62F9F">
            <w:pPr>
              <w:spacing w:after="120"/>
              <w:jc w:val="center"/>
              <w:rPr>
                <w:b/>
                <w:sz w:val="24"/>
                <w:szCs w:val="24"/>
              </w:rPr>
            </w:pPr>
          </w:p>
        </w:tc>
        <w:tc>
          <w:tcPr>
            <w:tcW w:w="1559" w:type="dxa"/>
            <w:vAlign w:val="center"/>
          </w:tcPr>
          <w:p w14:paraId="62E1E17E" w14:textId="77777777" w:rsidR="005F6CEC" w:rsidRPr="00A771B3" w:rsidRDefault="005F6CEC" w:rsidP="00C62F9F">
            <w:pPr>
              <w:spacing w:after="120"/>
              <w:jc w:val="center"/>
              <w:rPr>
                <w:b/>
                <w:sz w:val="24"/>
                <w:szCs w:val="24"/>
              </w:rPr>
            </w:pPr>
          </w:p>
        </w:tc>
      </w:tr>
    </w:tbl>
    <w:p w14:paraId="71D565D7" w14:textId="77777777" w:rsidR="005F6CEC" w:rsidRPr="00A771B3" w:rsidRDefault="005F6CEC" w:rsidP="005F6CEC">
      <w:pPr>
        <w:jc w:val="center"/>
        <w:rPr>
          <w:rFonts w:cs="Times New Roman"/>
          <w:b/>
          <w:bCs/>
          <w:sz w:val="28"/>
          <w:szCs w:val="28"/>
        </w:rPr>
      </w:pPr>
    </w:p>
    <w:p w14:paraId="22B0E7F6" w14:textId="77777777" w:rsidR="005F6CEC" w:rsidRDefault="005F6CEC" w:rsidP="005F6CEC">
      <w:pPr>
        <w:rPr>
          <w:rFonts w:cs="Times New Roman"/>
          <w:b/>
          <w:bCs/>
          <w:sz w:val="28"/>
          <w:szCs w:val="28"/>
        </w:rPr>
      </w:pPr>
    </w:p>
    <w:p w14:paraId="4C1F7CDA" w14:textId="77777777" w:rsidR="005F6CEC" w:rsidRPr="005F6CEC" w:rsidRDefault="005F6CEC" w:rsidP="005F6CEC"/>
    <w:sectPr w:rsidR="005F6CEC" w:rsidRPr="005F6CEC" w:rsidSect="00DB1F90">
      <w:headerReference w:type="default" r:id="rId9"/>
      <w:pgSz w:w="11907" w:h="16839" w:code="9"/>
      <w:pgMar w:top="1134" w:right="1134" w:bottom="1418"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BCA02C" w14:textId="77777777" w:rsidR="007D075B" w:rsidRDefault="007D075B" w:rsidP="006D306A">
      <w:pPr>
        <w:spacing w:after="0" w:line="240" w:lineRule="auto"/>
      </w:pPr>
      <w:r>
        <w:separator/>
      </w:r>
    </w:p>
  </w:endnote>
  <w:endnote w:type="continuationSeparator" w:id="0">
    <w:p w14:paraId="4EE0787B" w14:textId="77777777" w:rsidR="007D075B" w:rsidRDefault="007D075B" w:rsidP="006D3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oto Serif CJK JP">
    <w:altName w:val="Cambria"/>
    <w:charset w:val="01"/>
    <w:family w:val="roman"/>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0FB94C" w14:textId="77777777" w:rsidR="007D075B" w:rsidRDefault="007D075B" w:rsidP="006D306A">
      <w:pPr>
        <w:spacing w:after="0" w:line="240" w:lineRule="auto"/>
      </w:pPr>
      <w:r>
        <w:separator/>
      </w:r>
    </w:p>
  </w:footnote>
  <w:footnote w:type="continuationSeparator" w:id="0">
    <w:p w14:paraId="1CCFCA85" w14:textId="77777777" w:rsidR="007D075B" w:rsidRDefault="007D075B" w:rsidP="006D30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9624846"/>
      <w:docPartObj>
        <w:docPartGallery w:val="Page Numbers (Top of Page)"/>
        <w:docPartUnique/>
      </w:docPartObj>
    </w:sdtPr>
    <w:sdtEndPr>
      <w:rPr>
        <w:noProof/>
      </w:rPr>
    </w:sdtEndPr>
    <w:sdtContent>
      <w:p w14:paraId="3478870C" w14:textId="04185A8A" w:rsidR="001B395B" w:rsidRDefault="001B395B">
        <w:pPr>
          <w:pStyle w:val="Header"/>
          <w:jc w:val="center"/>
        </w:pPr>
        <w:r>
          <w:fldChar w:fldCharType="begin"/>
        </w:r>
        <w:r>
          <w:instrText xml:space="preserve"> PAGE   \* MERGEFORMAT </w:instrText>
        </w:r>
        <w:r>
          <w:fldChar w:fldCharType="separate"/>
        </w:r>
        <w:r w:rsidR="00646645">
          <w:rPr>
            <w:noProof/>
          </w:rPr>
          <w:t>16</w:t>
        </w:r>
        <w:r>
          <w:rPr>
            <w:noProof/>
          </w:rPr>
          <w:fldChar w:fldCharType="end"/>
        </w:r>
      </w:p>
    </w:sdtContent>
  </w:sdt>
  <w:p w14:paraId="6C3D26BD" w14:textId="77777777" w:rsidR="001B395B" w:rsidRDefault="001B39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08E6359"/>
    <w:multiLevelType w:val="multilevel"/>
    <w:tmpl w:val="4D46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3E773DA"/>
    <w:multiLevelType w:val="multilevel"/>
    <w:tmpl w:val="6E064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4914B27"/>
    <w:multiLevelType w:val="multilevel"/>
    <w:tmpl w:val="CF7E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76A0EA9"/>
    <w:multiLevelType w:val="hybridMultilevel"/>
    <w:tmpl w:val="2D64D924"/>
    <w:lvl w:ilvl="0" w:tplc="C7F4897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0C7E7E5A"/>
    <w:multiLevelType w:val="multilevel"/>
    <w:tmpl w:val="09EE6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02E6768"/>
    <w:multiLevelType w:val="multilevel"/>
    <w:tmpl w:val="84D68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2782E7E"/>
    <w:multiLevelType w:val="hybridMultilevel"/>
    <w:tmpl w:val="04A22206"/>
    <w:lvl w:ilvl="0" w:tplc="17B00F4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3431B45"/>
    <w:multiLevelType w:val="hybridMultilevel"/>
    <w:tmpl w:val="7DB884BE"/>
    <w:lvl w:ilvl="0" w:tplc="5FD4B1B8">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1A223C4A"/>
    <w:multiLevelType w:val="multilevel"/>
    <w:tmpl w:val="3FFAD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E2F24F1"/>
    <w:multiLevelType w:val="hybridMultilevel"/>
    <w:tmpl w:val="A894A034"/>
    <w:lvl w:ilvl="0" w:tplc="3A44B9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ECB0872"/>
    <w:multiLevelType w:val="multilevel"/>
    <w:tmpl w:val="706A2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2EA3464"/>
    <w:multiLevelType w:val="multilevel"/>
    <w:tmpl w:val="3950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4C41B7D"/>
    <w:multiLevelType w:val="hybridMultilevel"/>
    <w:tmpl w:val="EC807BC8"/>
    <w:lvl w:ilvl="0" w:tplc="2C307326">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6B221FE"/>
    <w:multiLevelType w:val="multilevel"/>
    <w:tmpl w:val="9CE0D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CCB14ED"/>
    <w:multiLevelType w:val="multilevel"/>
    <w:tmpl w:val="D94C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04202FB"/>
    <w:multiLevelType w:val="multilevel"/>
    <w:tmpl w:val="FD80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8597F36"/>
    <w:multiLevelType w:val="multilevel"/>
    <w:tmpl w:val="3D9C1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9787D1D"/>
    <w:multiLevelType w:val="multilevel"/>
    <w:tmpl w:val="1E84F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C391486"/>
    <w:multiLevelType w:val="multilevel"/>
    <w:tmpl w:val="3B9E6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E981711"/>
    <w:multiLevelType w:val="multilevel"/>
    <w:tmpl w:val="385C7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ED4183A"/>
    <w:multiLevelType w:val="multilevel"/>
    <w:tmpl w:val="3F4A8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594628E"/>
    <w:multiLevelType w:val="multilevel"/>
    <w:tmpl w:val="80F6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29370C8"/>
    <w:multiLevelType w:val="multilevel"/>
    <w:tmpl w:val="07349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97F6D37"/>
    <w:multiLevelType w:val="hybridMultilevel"/>
    <w:tmpl w:val="CE368344"/>
    <w:lvl w:ilvl="0" w:tplc="BFCEED9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E087119"/>
    <w:multiLevelType w:val="multilevel"/>
    <w:tmpl w:val="5DD4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4720AC2"/>
    <w:multiLevelType w:val="multilevel"/>
    <w:tmpl w:val="CB3A1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7C9343D"/>
    <w:multiLevelType w:val="multilevel"/>
    <w:tmpl w:val="82CAF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F4B3315"/>
    <w:multiLevelType w:val="multilevel"/>
    <w:tmpl w:val="D0083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36"/>
  </w:num>
  <w:num w:numId="11">
    <w:abstractNumId w:val="26"/>
  </w:num>
  <w:num w:numId="12">
    <w:abstractNumId w:val="33"/>
  </w:num>
  <w:num w:numId="13">
    <w:abstractNumId w:val="31"/>
  </w:num>
  <w:num w:numId="14">
    <w:abstractNumId w:val="23"/>
  </w:num>
  <w:num w:numId="15">
    <w:abstractNumId w:val="24"/>
  </w:num>
  <w:num w:numId="16">
    <w:abstractNumId w:val="15"/>
  </w:num>
  <w:num w:numId="17">
    <w:abstractNumId w:val="16"/>
  </w:num>
  <w:num w:numId="18">
    <w:abstractNumId w:val="12"/>
  </w:num>
  <w:num w:numId="19">
    <w:abstractNumId w:val="32"/>
  </w:num>
  <w:num w:numId="20">
    <w:abstractNumId w:val="22"/>
  </w:num>
  <w:num w:numId="21">
    <w:abstractNumId w:val="34"/>
  </w:num>
  <w:num w:numId="22">
    <w:abstractNumId w:val="9"/>
  </w:num>
  <w:num w:numId="23">
    <w:abstractNumId w:val="35"/>
  </w:num>
  <w:num w:numId="24">
    <w:abstractNumId w:val="11"/>
  </w:num>
  <w:num w:numId="25">
    <w:abstractNumId w:val="27"/>
  </w:num>
  <w:num w:numId="26">
    <w:abstractNumId w:val="17"/>
  </w:num>
  <w:num w:numId="27">
    <w:abstractNumId w:val="20"/>
  </w:num>
  <w:num w:numId="28">
    <w:abstractNumId w:val="29"/>
  </w:num>
  <w:num w:numId="29">
    <w:abstractNumId w:val="25"/>
  </w:num>
  <w:num w:numId="30">
    <w:abstractNumId w:val="18"/>
  </w:num>
  <w:num w:numId="31">
    <w:abstractNumId w:val="19"/>
  </w:num>
  <w:num w:numId="32">
    <w:abstractNumId w:val="10"/>
  </w:num>
  <w:num w:numId="33">
    <w:abstractNumId w:val="28"/>
  </w:num>
  <w:num w:numId="34">
    <w:abstractNumId w:val="14"/>
  </w:num>
  <w:num w:numId="35">
    <w:abstractNumId w:val="13"/>
  </w:num>
  <w:num w:numId="36">
    <w:abstractNumId w:val="30"/>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0DDF"/>
    <w:rsid w:val="00000E52"/>
    <w:rsid w:val="00006CB6"/>
    <w:rsid w:val="0001116D"/>
    <w:rsid w:val="00013A05"/>
    <w:rsid w:val="00025042"/>
    <w:rsid w:val="000311E4"/>
    <w:rsid w:val="00034616"/>
    <w:rsid w:val="00037D58"/>
    <w:rsid w:val="00037F91"/>
    <w:rsid w:val="0004776A"/>
    <w:rsid w:val="0006063C"/>
    <w:rsid w:val="00061F75"/>
    <w:rsid w:val="00080079"/>
    <w:rsid w:val="00087524"/>
    <w:rsid w:val="00087864"/>
    <w:rsid w:val="0009005B"/>
    <w:rsid w:val="000A34EB"/>
    <w:rsid w:val="000A4E2D"/>
    <w:rsid w:val="000B79BC"/>
    <w:rsid w:val="000D6F38"/>
    <w:rsid w:val="000E2018"/>
    <w:rsid w:val="000F22CB"/>
    <w:rsid w:val="000F60E6"/>
    <w:rsid w:val="000F6C3F"/>
    <w:rsid w:val="00113E76"/>
    <w:rsid w:val="00117C35"/>
    <w:rsid w:val="001221E5"/>
    <w:rsid w:val="001236B2"/>
    <w:rsid w:val="00124F3F"/>
    <w:rsid w:val="001274CB"/>
    <w:rsid w:val="0013272C"/>
    <w:rsid w:val="00136056"/>
    <w:rsid w:val="00137997"/>
    <w:rsid w:val="00140E12"/>
    <w:rsid w:val="00141D81"/>
    <w:rsid w:val="00144BB0"/>
    <w:rsid w:val="001455F5"/>
    <w:rsid w:val="0015074B"/>
    <w:rsid w:val="001536F3"/>
    <w:rsid w:val="0018378F"/>
    <w:rsid w:val="00185B45"/>
    <w:rsid w:val="001B018E"/>
    <w:rsid w:val="001B1C58"/>
    <w:rsid w:val="001B395B"/>
    <w:rsid w:val="001B5887"/>
    <w:rsid w:val="001B5995"/>
    <w:rsid w:val="001C0363"/>
    <w:rsid w:val="001C2F7B"/>
    <w:rsid w:val="001C682D"/>
    <w:rsid w:val="001D172D"/>
    <w:rsid w:val="001E0D14"/>
    <w:rsid w:val="001F355D"/>
    <w:rsid w:val="001F4F44"/>
    <w:rsid w:val="002046E7"/>
    <w:rsid w:val="00205971"/>
    <w:rsid w:val="00210878"/>
    <w:rsid w:val="00211F24"/>
    <w:rsid w:val="00212130"/>
    <w:rsid w:val="00224F7A"/>
    <w:rsid w:val="002267EA"/>
    <w:rsid w:val="002361A3"/>
    <w:rsid w:val="0026126C"/>
    <w:rsid w:val="00262293"/>
    <w:rsid w:val="00273B4E"/>
    <w:rsid w:val="00294337"/>
    <w:rsid w:val="00295CBC"/>
    <w:rsid w:val="0029639D"/>
    <w:rsid w:val="00297AA2"/>
    <w:rsid w:val="002A052B"/>
    <w:rsid w:val="002A243B"/>
    <w:rsid w:val="002A4AC6"/>
    <w:rsid w:val="002B115A"/>
    <w:rsid w:val="002C20AD"/>
    <w:rsid w:val="002C3C86"/>
    <w:rsid w:val="002C603D"/>
    <w:rsid w:val="002D08D2"/>
    <w:rsid w:val="002D7F0A"/>
    <w:rsid w:val="002F121E"/>
    <w:rsid w:val="00301862"/>
    <w:rsid w:val="00304D0A"/>
    <w:rsid w:val="0031116C"/>
    <w:rsid w:val="00311F66"/>
    <w:rsid w:val="00315B65"/>
    <w:rsid w:val="00326F90"/>
    <w:rsid w:val="003333D0"/>
    <w:rsid w:val="003446D4"/>
    <w:rsid w:val="003469FD"/>
    <w:rsid w:val="00355F1C"/>
    <w:rsid w:val="0036326D"/>
    <w:rsid w:val="003827A5"/>
    <w:rsid w:val="003B2F1E"/>
    <w:rsid w:val="003B6E92"/>
    <w:rsid w:val="003C02C8"/>
    <w:rsid w:val="003C31BF"/>
    <w:rsid w:val="003D67F9"/>
    <w:rsid w:val="00404965"/>
    <w:rsid w:val="00413456"/>
    <w:rsid w:val="00434A82"/>
    <w:rsid w:val="00446802"/>
    <w:rsid w:val="00455298"/>
    <w:rsid w:val="00463118"/>
    <w:rsid w:val="00466945"/>
    <w:rsid w:val="0047135A"/>
    <w:rsid w:val="00481FF5"/>
    <w:rsid w:val="0048446E"/>
    <w:rsid w:val="00484635"/>
    <w:rsid w:val="00490A50"/>
    <w:rsid w:val="00492532"/>
    <w:rsid w:val="004B3123"/>
    <w:rsid w:val="004C644B"/>
    <w:rsid w:val="004D02C6"/>
    <w:rsid w:val="004F2615"/>
    <w:rsid w:val="00500A95"/>
    <w:rsid w:val="005025FA"/>
    <w:rsid w:val="00503021"/>
    <w:rsid w:val="0050719D"/>
    <w:rsid w:val="00511AF0"/>
    <w:rsid w:val="0051378E"/>
    <w:rsid w:val="005242A0"/>
    <w:rsid w:val="00531548"/>
    <w:rsid w:val="005420A8"/>
    <w:rsid w:val="00543A5C"/>
    <w:rsid w:val="00562102"/>
    <w:rsid w:val="00564C51"/>
    <w:rsid w:val="0056682C"/>
    <w:rsid w:val="00574CF6"/>
    <w:rsid w:val="005773D8"/>
    <w:rsid w:val="00594D40"/>
    <w:rsid w:val="0059600C"/>
    <w:rsid w:val="00597FEC"/>
    <w:rsid w:val="005A2D67"/>
    <w:rsid w:val="005A6411"/>
    <w:rsid w:val="005B1B6D"/>
    <w:rsid w:val="005C3B89"/>
    <w:rsid w:val="005C550E"/>
    <w:rsid w:val="005E237A"/>
    <w:rsid w:val="005E62D4"/>
    <w:rsid w:val="005E775C"/>
    <w:rsid w:val="005F3368"/>
    <w:rsid w:val="005F62E5"/>
    <w:rsid w:val="005F6CEC"/>
    <w:rsid w:val="00603E17"/>
    <w:rsid w:val="0060738F"/>
    <w:rsid w:val="00607497"/>
    <w:rsid w:val="0061727A"/>
    <w:rsid w:val="00627FA1"/>
    <w:rsid w:val="00634F60"/>
    <w:rsid w:val="00641A50"/>
    <w:rsid w:val="00646645"/>
    <w:rsid w:val="00650F75"/>
    <w:rsid w:val="00651E82"/>
    <w:rsid w:val="00660752"/>
    <w:rsid w:val="0066239F"/>
    <w:rsid w:val="00664014"/>
    <w:rsid w:val="00671FA3"/>
    <w:rsid w:val="006755CD"/>
    <w:rsid w:val="006A41FC"/>
    <w:rsid w:val="006A5ED5"/>
    <w:rsid w:val="006B339E"/>
    <w:rsid w:val="006B78D6"/>
    <w:rsid w:val="006C3DC7"/>
    <w:rsid w:val="006C40B8"/>
    <w:rsid w:val="006C73B1"/>
    <w:rsid w:val="006D306A"/>
    <w:rsid w:val="006D45DF"/>
    <w:rsid w:val="006D6C3D"/>
    <w:rsid w:val="006E4016"/>
    <w:rsid w:val="006E42DC"/>
    <w:rsid w:val="006F2A6D"/>
    <w:rsid w:val="0070065D"/>
    <w:rsid w:val="007544C5"/>
    <w:rsid w:val="007624C3"/>
    <w:rsid w:val="00763B8D"/>
    <w:rsid w:val="007658C6"/>
    <w:rsid w:val="00774FEF"/>
    <w:rsid w:val="00786E97"/>
    <w:rsid w:val="00791297"/>
    <w:rsid w:val="007915CE"/>
    <w:rsid w:val="00796F40"/>
    <w:rsid w:val="007A690F"/>
    <w:rsid w:val="007B05CC"/>
    <w:rsid w:val="007B3816"/>
    <w:rsid w:val="007B446B"/>
    <w:rsid w:val="007B707A"/>
    <w:rsid w:val="007B7F13"/>
    <w:rsid w:val="007D075B"/>
    <w:rsid w:val="007D5355"/>
    <w:rsid w:val="007E4C1E"/>
    <w:rsid w:val="0080309C"/>
    <w:rsid w:val="00805770"/>
    <w:rsid w:val="00816624"/>
    <w:rsid w:val="00847DDC"/>
    <w:rsid w:val="008509AC"/>
    <w:rsid w:val="008528BE"/>
    <w:rsid w:val="0086066E"/>
    <w:rsid w:val="008724D1"/>
    <w:rsid w:val="00873067"/>
    <w:rsid w:val="00882D1A"/>
    <w:rsid w:val="00883D24"/>
    <w:rsid w:val="00893289"/>
    <w:rsid w:val="008A1225"/>
    <w:rsid w:val="008A17CA"/>
    <w:rsid w:val="008A29D2"/>
    <w:rsid w:val="008A43D3"/>
    <w:rsid w:val="008B1241"/>
    <w:rsid w:val="008B217C"/>
    <w:rsid w:val="008C0736"/>
    <w:rsid w:val="008C2FB0"/>
    <w:rsid w:val="008C765A"/>
    <w:rsid w:val="008D28CF"/>
    <w:rsid w:val="008D7848"/>
    <w:rsid w:val="008E0262"/>
    <w:rsid w:val="008F1167"/>
    <w:rsid w:val="00901528"/>
    <w:rsid w:val="00920543"/>
    <w:rsid w:val="00930EA8"/>
    <w:rsid w:val="00936582"/>
    <w:rsid w:val="00940179"/>
    <w:rsid w:val="00941574"/>
    <w:rsid w:val="00946E99"/>
    <w:rsid w:val="009506F8"/>
    <w:rsid w:val="009553B6"/>
    <w:rsid w:val="00957A39"/>
    <w:rsid w:val="00962DA1"/>
    <w:rsid w:val="0096323E"/>
    <w:rsid w:val="00971BB1"/>
    <w:rsid w:val="00983701"/>
    <w:rsid w:val="009964E2"/>
    <w:rsid w:val="009A2B46"/>
    <w:rsid w:val="009B25BC"/>
    <w:rsid w:val="009B275B"/>
    <w:rsid w:val="009B5B96"/>
    <w:rsid w:val="009C62F8"/>
    <w:rsid w:val="009D0D56"/>
    <w:rsid w:val="009D23E1"/>
    <w:rsid w:val="009E1DA4"/>
    <w:rsid w:val="009E342C"/>
    <w:rsid w:val="009F18CE"/>
    <w:rsid w:val="009F2D28"/>
    <w:rsid w:val="00A1189A"/>
    <w:rsid w:val="00A1797C"/>
    <w:rsid w:val="00A46077"/>
    <w:rsid w:val="00A46925"/>
    <w:rsid w:val="00A53D18"/>
    <w:rsid w:val="00A57520"/>
    <w:rsid w:val="00A57CE0"/>
    <w:rsid w:val="00A62D9D"/>
    <w:rsid w:val="00A67FB5"/>
    <w:rsid w:val="00A7160A"/>
    <w:rsid w:val="00AA1D8D"/>
    <w:rsid w:val="00AA6C6F"/>
    <w:rsid w:val="00AB0718"/>
    <w:rsid w:val="00AB574E"/>
    <w:rsid w:val="00AC2087"/>
    <w:rsid w:val="00AC674B"/>
    <w:rsid w:val="00AC7BF0"/>
    <w:rsid w:val="00AD1D74"/>
    <w:rsid w:val="00AF5AC6"/>
    <w:rsid w:val="00B05E4C"/>
    <w:rsid w:val="00B11AF9"/>
    <w:rsid w:val="00B143E9"/>
    <w:rsid w:val="00B15C9A"/>
    <w:rsid w:val="00B2414E"/>
    <w:rsid w:val="00B47730"/>
    <w:rsid w:val="00B5050C"/>
    <w:rsid w:val="00B57BEC"/>
    <w:rsid w:val="00B62984"/>
    <w:rsid w:val="00B725CC"/>
    <w:rsid w:val="00B73383"/>
    <w:rsid w:val="00B7589D"/>
    <w:rsid w:val="00B77245"/>
    <w:rsid w:val="00B80954"/>
    <w:rsid w:val="00B846E3"/>
    <w:rsid w:val="00B87DFE"/>
    <w:rsid w:val="00BB2D1F"/>
    <w:rsid w:val="00BB6CC2"/>
    <w:rsid w:val="00BD75EE"/>
    <w:rsid w:val="00BD779B"/>
    <w:rsid w:val="00BE4CEF"/>
    <w:rsid w:val="00C03392"/>
    <w:rsid w:val="00C06CAD"/>
    <w:rsid w:val="00C06DC2"/>
    <w:rsid w:val="00C10811"/>
    <w:rsid w:val="00C15397"/>
    <w:rsid w:val="00C40A9C"/>
    <w:rsid w:val="00C41F09"/>
    <w:rsid w:val="00C519C3"/>
    <w:rsid w:val="00C61FFE"/>
    <w:rsid w:val="00C73029"/>
    <w:rsid w:val="00C7340A"/>
    <w:rsid w:val="00C766D1"/>
    <w:rsid w:val="00C82E8E"/>
    <w:rsid w:val="00C87387"/>
    <w:rsid w:val="00C950F4"/>
    <w:rsid w:val="00C9730B"/>
    <w:rsid w:val="00C973C7"/>
    <w:rsid w:val="00CA7E4F"/>
    <w:rsid w:val="00CB0664"/>
    <w:rsid w:val="00CB17EC"/>
    <w:rsid w:val="00CB401E"/>
    <w:rsid w:val="00CB686C"/>
    <w:rsid w:val="00CC1041"/>
    <w:rsid w:val="00CD3FFA"/>
    <w:rsid w:val="00CD4BCC"/>
    <w:rsid w:val="00CE5D44"/>
    <w:rsid w:val="00CE7A59"/>
    <w:rsid w:val="00D05C34"/>
    <w:rsid w:val="00D164F1"/>
    <w:rsid w:val="00D209CE"/>
    <w:rsid w:val="00D210C8"/>
    <w:rsid w:val="00D27AD5"/>
    <w:rsid w:val="00D520A5"/>
    <w:rsid w:val="00D71ACD"/>
    <w:rsid w:val="00D73E9D"/>
    <w:rsid w:val="00D854FF"/>
    <w:rsid w:val="00D861F9"/>
    <w:rsid w:val="00D87C82"/>
    <w:rsid w:val="00D90379"/>
    <w:rsid w:val="00D95792"/>
    <w:rsid w:val="00D95BB1"/>
    <w:rsid w:val="00DA1466"/>
    <w:rsid w:val="00DB12B3"/>
    <w:rsid w:val="00DB1F90"/>
    <w:rsid w:val="00DB3899"/>
    <w:rsid w:val="00DB45C5"/>
    <w:rsid w:val="00DB63D6"/>
    <w:rsid w:val="00DC746B"/>
    <w:rsid w:val="00DE00F1"/>
    <w:rsid w:val="00DE3301"/>
    <w:rsid w:val="00DE518B"/>
    <w:rsid w:val="00DE6C58"/>
    <w:rsid w:val="00DF0EBC"/>
    <w:rsid w:val="00DF1572"/>
    <w:rsid w:val="00DF413B"/>
    <w:rsid w:val="00E059B8"/>
    <w:rsid w:val="00E16416"/>
    <w:rsid w:val="00E16CE7"/>
    <w:rsid w:val="00E650B4"/>
    <w:rsid w:val="00E708E2"/>
    <w:rsid w:val="00E80C47"/>
    <w:rsid w:val="00E84E8E"/>
    <w:rsid w:val="00E858CF"/>
    <w:rsid w:val="00E93CAE"/>
    <w:rsid w:val="00E971D8"/>
    <w:rsid w:val="00EA4106"/>
    <w:rsid w:val="00EA61D9"/>
    <w:rsid w:val="00EC0CC7"/>
    <w:rsid w:val="00EC4CE8"/>
    <w:rsid w:val="00ED0C6B"/>
    <w:rsid w:val="00ED1510"/>
    <w:rsid w:val="00ED3902"/>
    <w:rsid w:val="00EE35E5"/>
    <w:rsid w:val="00EE4AF4"/>
    <w:rsid w:val="00EE699F"/>
    <w:rsid w:val="00EF4B10"/>
    <w:rsid w:val="00EF7F32"/>
    <w:rsid w:val="00F00D5F"/>
    <w:rsid w:val="00F02BEE"/>
    <w:rsid w:val="00F140BD"/>
    <w:rsid w:val="00F1554B"/>
    <w:rsid w:val="00F24BB5"/>
    <w:rsid w:val="00F27CAE"/>
    <w:rsid w:val="00F27CF4"/>
    <w:rsid w:val="00F31A49"/>
    <w:rsid w:val="00F53D51"/>
    <w:rsid w:val="00F622C5"/>
    <w:rsid w:val="00F62DCC"/>
    <w:rsid w:val="00F812C6"/>
    <w:rsid w:val="00F85C9E"/>
    <w:rsid w:val="00F9278D"/>
    <w:rsid w:val="00FA1B89"/>
    <w:rsid w:val="00FC1909"/>
    <w:rsid w:val="00FC6298"/>
    <w:rsid w:val="00FC693F"/>
    <w:rsid w:val="00FC7F89"/>
    <w:rsid w:val="00FD7E55"/>
    <w:rsid w:val="00FE2582"/>
    <w:rsid w:val="00FE655F"/>
    <w:rsid w:val="00FE7E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E5C5D0"/>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isselectedend">
    <w:name w:val="isselectedend"/>
    <w:basedOn w:val="Normal"/>
    <w:rsid w:val="00EA61D9"/>
    <w:pPr>
      <w:spacing w:before="100" w:beforeAutospacing="1" w:after="100" w:afterAutospacing="1" w:line="240" w:lineRule="auto"/>
    </w:pPr>
    <w:rPr>
      <w:rFonts w:eastAsia="Times New Roman" w:cs="Times New Roman"/>
      <w:sz w:val="24"/>
      <w:szCs w:val="24"/>
    </w:rPr>
  </w:style>
  <w:style w:type="table" w:customStyle="1" w:styleId="PlainTable11">
    <w:name w:val="Plain Table 11"/>
    <w:basedOn w:val="TableNormal"/>
    <w:uiPriority w:val="99"/>
    <w:rsid w:val="00315B65"/>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99"/>
    <w:rsid w:val="00315B65"/>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basedOn w:val="DefaultParagraphFont"/>
    <w:uiPriority w:val="99"/>
    <w:unhideWhenUsed/>
    <w:rsid w:val="005E62D4"/>
    <w:rPr>
      <w:color w:val="0000FF" w:themeColor="hyperlink"/>
      <w:u w:val="single"/>
    </w:rPr>
  </w:style>
  <w:style w:type="character" w:customStyle="1" w:styleId="UnresolvedMention1">
    <w:name w:val="Unresolved Mention1"/>
    <w:basedOn w:val="DefaultParagraphFont"/>
    <w:uiPriority w:val="99"/>
    <w:semiHidden/>
    <w:unhideWhenUsed/>
    <w:rsid w:val="005E62D4"/>
    <w:rPr>
      <w:color w:val="605E5C"/>
      <w:shd w:val="clear" w:color="auto" w:fill="E1DFDD"/>
    </w:rPr>
  </w:style>
  <w:style w:type="table" w:customStyle="1" w:styleId="TableNormal1">
    <w:name w:val="Table Normal1"/>
    <w:uiPriority w:val="2"/>
    <w:semiHidden/>
    <w:unhideWhenUsed/>
    <w:qFormat/>
    <w:rsid w:val="006E42DC"/>
    <w:pPr>
      <w:widowControl w:val="0"/>
      <w:autoSpaceDE w:val="0"/>
      <w:autoSpaceDN w:val="0"/>
      <w:spacing w:after="0" w:line="240" w:lineRule="auto"/>
      <w:jc w:val="both"/>
    </w:pPr>
    <w:rPr>
      <w:rFonts w:eastAsiaTheme="minorHAnsi"/>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446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6D4"/>
    <w:rPr>
      <w:rFonts w:ascii="Tahoma" w:hAnsi="Tahoma" w:cs="Tahoma"/>
      <w:sz w:val="16"/>
      <w:szCs w:val="16"/>
    </w:rPr>
  </w:style>
  <w:style w:type="paragraph" w:styleId="TOC1">
    <w:name w:val="toc 1"/>
    <w:basedOn w:val="Normal"/>
    <w:next w:val="Normal"/>
    <w:autoRedefine/>
    <w:uiPriority w:val="39"/>
    <w:unhideWhenUsed/>
    <w:rsid w:val="009C62F8"/>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isselectedend">
    <w:name w:val="isselectedend"/>
    <w:basedOn w:val="Normal"/>
    <w:rsid w:val="00EA61D9"/>
    <w:pPr>
      <w:spacing w:before="100" w:beforeAutospacing="1" w:after="100" w:afterAutospacing="1" w:line="240" w:lineRule="auto"/>
    </w:pPr>
    <w:rPr>
      <w:rFonts w:eastAsia="Times New Roman" w:cs="Times New Roman"/>
      <w:sz w:val="24"/>
      <w:szCs w:val="24"/>
    </w:rPr>
  </w:style>
  <w:style w:type="table" w:customStyle="1" w:styleId="PlainTable11">
    <w:name w:val="Plain Table 11"/>
    <w:basedOn w:val="TableNormal"/>
    <w:uiPriority w:val="99"/>
    <w:rsid w:val="00315B65"/>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99"/>
    <w:rsid w:val="00315B65"/>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basedOn w:val="DefaultParagraphFont"/>
    <w:uiPriority w:val="99"/>
    <w:unhideWhenUsed/>
    <w:rsid w:val="005E62D4"/>
    <w:rPr>
      <w:color w:val="0000FF" w:themeColor="hyperlink"/>
      <w:u w:val="single"/>
    </w:rPr>
  </w:style>
  <w:style w:type="character" w:customStyle="1" w:styleId="UnresolvedMention1">
    <w:name w:val="Unresolved Mention1"/>
    <w:basedOn w:val="DefaultParagraphFont"/>
    <w:uiPriority w:val="99"/>
    <w:semiHidden/>
    <w:unhideWhenUsed/>
    <w:rsid w:val="005E62D4"/>
    <w:rPr>
      <w:color w:val="605E5C"/>
      <w:shd w:val="clear" w:color="auto" w:fill="E1DFDD"/>
    </w:rPr>
  </w:style>
  <w:style w:type="table" w:customStyle="1" w:styleId="TableNormal1">
    <w:name w:val="Table Normal1"/>
    <w:uiPriority w:val="2"/>
    <w:semiHidden/>
    <w:unhideWhenUsed/>
    <w:qFormat/>
    <w:rsid w:val="006E42DC"/>
    <w:pPr>
      <w:widowControl w:val="0"/>
      <w:autoSpaceDE w:val="0"/>
      <w:autoSpaceDN w:val="0"/>
      <w:spacing w:after="0" w:line="240" w:lineRule="auto"/>
      <w:jc w:val="both"/>
    </w:pPr>
    <w:rPr>
      <w:rFonts w:eastAsiaTheme="minorHAnsi"/>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446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6D4"/>
    <w:rPr>
      <w:rFonts w:ascii="Tahoma" w:hAnsi="Tahoma" w:cs="Tahoma"/>
      <w:sz w:val="16"/>
      <w:szCs w:val="16"/>
    </w:rPr>
  </w:style>
  <w:style w:type="paragraph" w:styleId="TOC1">
    <w:name w:val="toc 1"/>
    <w:basedOn w:val="Normal"/>
    <w:next w:val="Normal"/>
    <w:autoRedefine/>
    <w:uiPriority w:val="39"/>
    <w:unhideWhenUsed/>
    <w:rsid w:val="009C62F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17578">
      <w:bodyDiv w:val="1"/>
      <w:marLeft w:val="0"/>
      <w:marRight w:val="0"/>
      <w:marTop w:val="0"/>
      <w:marBottom w:val="0"/>
      <w:divBdr>
        <w:top w:val="none" w:sz="0" w:space="0" w:color="auto"/>
        <w:left w:val="none" w:sz="0" w:space="0" w:color="auto"/>
        <w:bottom w:val="none" w:sz="0" w:space="0" w:color="auto"/>
        <w:right w:val="none" w:sz="0" w:space="0" w:color="auto"/>
      </w:divBdr>
    </w:div>
    <w:div w:id="84807723">
      <w:bodyDiv w:val="1"/>
      <w:marLeft w:val="0"/>
      <w:marRight w:val="0"/>
      <w:marTop w:val="0"/>
      <w:marBottom w:val="0"/>
      <w:divBdr>
        <w:top w:val="none" w:sz="0" w:space="0" w:color="auto"/>
        <w:left w:val="none" w:sz="0" w:space="0" w:color="auto"/>
        <w:bottom w:val="none" w:sz="0" w:space="0" w:color="auto"/>
        <w:right w:val="none" w:sz="0" w:space="0" w:color="auto"/>
      </w:divBdr>
    </w:div>
    <w:div w:id="108939962">
      <w:bodyDiv w:val="1"/>
      <w:marLeft w:val="0"/>
      <w:marRight w:val="0"/>
      <w:marTop w:val="0"/>
      <w:marBottom w:val="0"/>
      <w:divBdr>
        <w:top w:val="none" w:sz="0" w:space="0" w:color="auto"/>
        <w:left w:val="none" w:sz="0" w:space="0" w:color="auto"/>
        <w:bottom w:val="none" w:sz="0" w:space="0" w:color="auto"/>
        <w:right w:val="none" w:sz="0" w:space="0" w:color="auto"/>
      </w:divBdr>
      <w:divsChild>
        <w:div w:id="756634124">
          <w:marLeft w:val="0"/>
          <w:marRight w:val="0"/>
          <w:marTop w:val="0"/>
          <w:marBottom w:val="0"/>
          <w:divBdr>
            <w:top w:val="none" w:sz="0" w:space="0" w:color="auto"/>
            <w:left w:val="none" w:sz="0" w:space="0" w:color="auto"/>
            <w:bottom w:val="none" w:sz="0" w:space="0" w:color="auto"/>
            <w:right w:val="none" w:sz="0" w:space="0" w:color="auto"/>
          </w:divBdr>
          <w:divsChild>
            <w:div w:id="245577763">
              <w:marLeft w:val="0"/>
              <w:marRight w:val="0"/>
              <w:marTop w:val="0"/>
              <w:marBottom w:val="0"/>
              <w:divBdr>
                <w:top w:val="none" w:sz="0" w:space="0" w:color="auto"/>
                <w:left w:val="none" w:sz="0" w:space="0" w:color="auto"/>
                <w:bottom w:val="none" w:sz="0" w:space="0" w:color="auto"/>
                <w:right w:val="none" w:sz="0" w:space="0" w:color="auto"/>
              </w:divBdr>
            </w:div>
          </w:divsChild>
        </w:div>
        <w:div w:id="640620798">
          <w:marLeft w:val="0"/>
          <w:marRight w:val="0"/>
          <w:marTop w:val="0"/>
          <w:marBottom w:val="0"/>
          <w:divBdr>
            <w:top w:val="none" w:sz="0" w:space="0" w:color="auto"/>
            <w:left w:val="none" w:sz="0" w:space="0" w:color="auto"/>
            <w:bottom w:val="none" w:sz="0" w:space="0" w:color="auto"/>
            <w:right w:val="none" w:sz="0" w:space="0" w:color="auto"/>
          </w:divBdr>
          <w:divsChild>
            <w:div w:id="1925530810">
              <w:marLeft w:val="0"/>
              <w:marRight w:val="0"/>
              <w:marTop w:val="0"/>
              <w:marBottom w:val="0"/>
              <w:divBdr>
                <w:top w:val="none" w:sz="0" w:space="0" w:color="auto"/>
                <w:left w:val="none" w:sz="0" w:space="0" w:color="auto"/>
                <w:bottom w:val="none" w:sz="0" w:space="0" w:color="auto"/>
                <w:right w:val="none" w:sz="0" w:space="0" w:color="auto"/>
              </w:divBdr>
            </w:div>
          </w:divsChild>
        </w:div>
        <w:div w:id="1368875354">
          <w:marLeft w:val="0"/>
          <w:marRight w:val="0"/>
          <w:marTop w:val="0"/>
          <w:marBottom w:val="0"/>
          <w:divBdr>
            <w:top w:val="none" w:sz="0" w:space="0" w:color="auto"/>
            <w:left w:val="none" w:sz="0" w:space="0" w:color="auto"/>
            <w:bottom w:val="none" w:sz="0" w:space="0" w:color="auto"/>
            <w:right w:val="none" w:sz="0" w:space="0" w:color="auto"/>
          </w:divBdr>
          <w:divsChild>
            <w:div w:id="117141450">
              <w:marLeft w:val="0"/>
              <w:marRight w:val="0"/>
              <w:marTop w:val="0"/>
              <w:marBottom w:val="0"/>
              <w:divBdr>
                <w:top w:val="none" w:sz="0" w:space="0" w:color="auto"/>
                <w:left w:val="none" w:sz="0" w:space="0" w:color="auto"/>
                <w:bottom w:val="none" w:sz="0" w:space="0" w:color="auto"/>
                <w:right w:val="none" w:sz="0" w:space="0" w:color="auto"/>
              </w:divBdr>
            </w:div>
          </w:divsChild>
        </w:div>
        <w:div w:id="1260675179">
          <w:marLeft w:val="0"/>
          <w:marRight w:val="0"/>
          <w:marTop w:val="0"/>
          <w:marBottom w:val="0"/>
          <w:divBdr>
            <w:top w:val="none" w:sz="0" w:space="0" w:color="auto"/>
            <w:left w:val="none" w:sz="0" w:space="0" w:color="auto"/>
            <w:bottom w:val="none" w:sz="0" w:space="0" w:color="auto"/>
            <w:right w:val="none" w:sz="0" w:space="0" w:color="auto"/>
          </w:divBdr>
          <w:divsChild>
            <w:div w:id="1439064923">
              <w:marLeft w:val="0"/>
              <w:marRight w:val="0"/>
              <w:marTop w:val="0"/>
              <w:marBottom w:val="0"/>
              <w:divBdr>
                <w:top w:val="none" w:sz="0" w:space="0" w:color="auto"/>
                <w:left w:val="none" w:sz="0" w:space="0" w:color="auto"/>
                <w:bottom w:val="none" w:sz="0" w:space="0" w:color="auto"/>
                <w:right w:val="none" w:sz="0" w:space="0" w:color="auto"/>
              </w:divBdr>
            </w:div>
          </w:divsChild>
        </w:div>
        <w:div w:id="494422702">
          <w:marLeft w:val="0"/>
          <w:marRight w:val="0"/>
          <w:marTop w:val="0"/>
          <w:marBottom w:val="0"/>
          <w:divBdr>
            <w:top w:val="none" w:sz="0" w:space="0" w:color="auto"/>
            <w:left w:val="none" w:sz="0" w:space="0" w:color="auto"/>
            <w:bottom w:val="none" w:sz="0" w:space="0" w:color="auto"/>
            <w:right w:val="none" w:sz="0" w:space="0" w:color="auto"/>
          </w:divBdr>
          <w:divsChild>
            <w:div w:id="56587940">
              <w:marLeft w:val="0"/>
              <w:marRight w:val="0"/>
              <w:marTop w:val="0"/>
              <w:marBottom w:val="0"/>
              <w:divBdr>
                <w:top w:val="none" w:sz="0" w:space="0" w:color="auto"/>
                <w:left w:val="none" w:sz="0" w:space="0" w:color="auto"/>
                <w:bottom w:val="none" w:sz="0" w:space="0" w:color="auto"/>
                <w:right w:val="none" w:sz="0" w:space="0" w:color="auto"/>
              </w:divBdr>
            </w:div>
          </w:divsChild>
        </w:div>
        <w:div w:id="2079326636">
          <w:marLeft w:val="0"/>
          <w:marRight w:val="0"/>
          <w:marTop w:val="0"/>
          <w:marBottom w:val="0"/>
          <w:divBdr>
            <w:top w:val="none" w:sz="0" w:space="0" w:color="auto"/>
            <w:left w:val="none" w:sz="0" w:space="0" w:color="auto"/>
            <w:bottom w:val="none" w:sz="0" w:space="0" w:color="auto"/>
            <w:right w:val="none" w:sz="0" w:space="0" w:color="auto"/>
          </w:divBdr>
          <w:divsChild>
            <w:div w:id="1625382335">
              <w:marLeft w:val="0"/>
              <w:marRight w:val="0"/>
              <w:marTop w:val="0"/>
              <w:marBottom w:val="0"/>
              <w:divBdr>
                <w:top w:val="none" w:sz="0" w:space="0" w:color="auto"/>
                <w:left w:val="none" w:sz="0" w:space="0" w:color="auto"/>
                <w:bottom w:val="none" w:sz="0" w:space="0" w:color="auto"/>
                <w:right w:val="none" w:sz="0" w:space="0" w:color="auto"/>
              </w:divBdr>
            </w:div>
          </w:divsChild>
        </w:div>
        <w:div w:id="1697267477">
          <w:marLeft w:val="0"/>
          <w:marRight w:val="0"/>
          <w:marTop w:val="0"/>
          <w:marBottom w:val="0"/>
          <w:divBdr>
            <w:top w:val="none" w:sz="0" w:space="0" w:color="auto"/>
            <w:left w:val="none" w:sz="0" w:space="0" w:color="auto"/>
            <w:bottom w:val="none" w:sz="0" w:space="0" w:color="auto"/>
            <w:right w:val="none" w:sz="0" w:space="0" w:color="auto"/>
          </w:divBdr>
          <w:divsChild>
            <w:div w:id="1039748291">
              <w:marLeft w:val="0"/>
              <w:marRight w:val="0"/>
              <w:marTop w:val="0"/>
              <w:marBottom w:val="0"/>
              <w:divBdr>
                <w:top w:val="none" w:sz="0" w:space="0" w:color="auto"/>
                <w:left w:val="none" w:sz="0" w:space="0" w:color="auto"/>
                <w:bottom w:val="none" w:sz="0" w:space="0" w:color="auto"/>
                <w:right w:val="none" w:sz="0" w:space="0" w:color="auto"/>
              </w:divBdr>
            </w:div>
          </w:divsChild>
        </w:div>
        <w:div w:id="1418596660">
          <w:marLeft w:val="0"/>
          <w:marRight w:val="0"/>
          <w:marTop w:val="0"/>
          <w:marBottom w:val="0"/>
          <w:divBdr>
            <w:top w:val="none" w:sz="0" w:space="0" w:color="auto"/>
            <w:left w:val="none" w:sz="0" w:space="0" w:color="auto"/>
            <w:bottom w:val="none" w:sz="0" w:space="0" w:color="auto"/>
            <w:right w:val="none" w:sz="0" w:space="0" w:color="auto"/>
          </w:divBdr>
          <w:divsChild>
            <w:div w:id="1340041582">
              <w:marLeft w:val="0"/>
              <w:marRight w:val="0"/>
              <w:marTop w:val="0"/>
              <w:marBottom w:val="0"/>
              <w:divBdr>
                <w:top w:val="none" w:sz="0" w:space="0" w:color="auto"/>
                <w:left w:val="none" w:sz="0" w:space="0" w:color="auto"/>
                <w:bottom w:val="none" w:sz="0" w:space="0" w:color="auto"/>
                <w:right w:val="none" w:sz="0" w:space="0" w:color="auto"/>
              </w:divBdr>
              <w:divsChild>
                <w:div w:id="1441223074">
                  <w:marLeft w:val="0"/>
                  <w:marRight w:val="0"/>
                  <w:marTop w:val="0"/>
                  <w:marBottom w:val="0"/>
                  <w:divBdr>
                    <w:top w:val="none" w:sz="0" w:space="0" w:color="auto"/>
                    <w:left w:val="none" w:sz="0" w:space="0" w:color="auto"/>
                    <w:bottom w:val="none" w:sz="0" w:space="0" w:color="auto"/>
                    <w:right w:val="none" w:sz="0" w:space="0" w:color="auto"/>
                  </w:divBdr>
                  <w:divsChild>
                    <w:div w:id="395132754">
                      <w:marLeft w:val="0"/>
                      <w:marRight w:val="0"/>
                      <w:marTop w:val="0"/>
                      <w:marBottom w:val="0"/>
                      <w:divBdr>
                        <w:top w:val="none" w:sz="0" w:space="0" w:color="auto"/>
                        <w:left w:val="none" w:sz="0" w:space="0" w:color="auto"/>
                        <w:bottom w:val="none" w:sz="0" w:space="0" w:color="auto"/>
                        <w:right w:val="none" w:sz="0" w:space="0" w:color="auto"/>
                      </w:divBdr>
                      <w:divsChild>
                        <w:div w:id="615792545">
                          <w:marLeft w:val="0"/>
                          <w:marRight w:val="0"/>
                          <w:marTop w:val="0"/>
                          <w:marBottom w:val="0"/>
                          <w:divBdr>
                            <w:top w:val="none" w:sz="0" w:space="0" w:color="auto"/>
                            <w:left w:val="none" w:sz="0" w:space="0" w:color="auto"/>
                            <w:bottom w:val="none" w:sz="0" w:space="0" w:color="auto"/>
                            <w:right w:val="none" w:sz="0" w:space="0" w:color="auto"/>
                          </w:divBdr>
                          <w:divsChild>
                            <w:div w:id="2112507006">
                              <w:marLeft w:val="0"/>
                              <w:marRight w:val="0"/>
                              <w:marTop w:val="0"/>
                              <w:marBottom w:val="0"/>
                              <w:divBdr>
                                <w:top w:val="none" w:sz="0" w:space="0" w:color="auto"/>
                                <w:left w:val="none" w:sz="0" w:space="0" w:color="auto"/>
                                <w:bottom w:val="none" w:sz="0" w:space="0" w:color="auto"/>
                                <w:right w:val="none" w:sz="0" w:space="0" w:color="auto"/>
                              </w:divBdr>
                              <w:divsChild>
                                <w:div w:id="152264464">
                                  <w:marLeft w:val="0"/>
                                  <w:marRight w:val="0"/>
                                  <w:marTop w:val="0"/>
                                  <w:marBottom w:val="0"/>
                                  <w:divBdr>
                                    <w:top w:val="none" w:sz="0" w:space="0" w:color="auto"/>
                                    <w:left w:val="none" w:sz="0" w:space="0" w:color="auto"/>
                                    <w:bottom w:val="none" w:sz="0" w:space="0" w:color="auto"/>
                                    <w:right w:val="none" w:sz="0" w:space="0" w:color="auto"/>
                                  </w:divBdr>
                                  <w:divsChild>
                                    <w:div w:id="1667435167">
                                      <w:marLeft w:val="0"/>
                                      <w:marRight w:val="0"/>
                                      <w:marTop w:val="0"/>
                                      <w:marBottom w:val="0"/>
                                      <w:divBdr>
                                        <w:top w:val="none" w:sz="0" w:space="0" w:color="auto"/>
                                        <w:left w:val="none" w:sz="0" w:space="0" w:color="auto"/>
                                        <w:bottom w:val="none" w:sz="0" w:space="0" w:color="auto"/>
                                        <w:right w:val="none" w:sz="0" w:space="0" w:color="auto"/>
                                      </w:divBdr>
                                      <w:divsChild>
                                        <w:div w:id="2024089812">
                                          <w:marLeft w:val="0"/>
                                          <w:marRight w:val="0"/>
                                          <w:marTop w:val="0"/>
                                          <w:marBottom w:val="0"/>
                                          <w:divBdr>
                                            <w:top w:val="none" w:sz="0" w:space="0" w:color="auto"/>
                                            <w:left w:val="none" w:sz="0" w:space="0" w:color="auto"/>
                                            <w:bottom w:val="none" w:sz="0" w:space="0" w:color="auto"/>
                                            <w:right w:val="none" w:sz="0" w:space="0" w:color="auto"/>
                                          </w:divBdr>
                                          <w:divsChild>
                                            <w:div w:id="1096558154">
                                              <w:marLeft w:val="0"/>
                                              <w:marRight w:val="0"/>
                                              <w:marTop w:val="0"/>
                                              <w:marBottom w:val="0"/>
                                              <w:divBdr>
                                                <w:top w:val="none" w:sz="0" w:space="0" w:color="auto"/>
                                                <w:left w:val="none" w:sz="0" w:space="0" w:color="auto"/>
                                                <w:bottom w:val="none" w:sz="0" w:space="0" w:color="auto"/>
                                                <w:right w:val="none" w:sz="0" w:space="0" w:color="auto"/>
                                              </w:divBdr>
                                              <w:divsChild>
                                                <w:div w:id="675039876">
                                                  <w:marLeft w:val="0"/>
                                                  <w:marRight w:val="0"/>
                                                  <w:marTop w:val="0"/>
                                                  <w:marBottom w:val="0"/>
                                                  <w:divBdr>
                                                    <w:top w:val="none" w:sz="0" w:space="0" w:color="auto"/>
                                                    <w:left w:val="none" w:sz="0" w:space="0" w:color="auto"/>
                                                    <w:bottom w:val="none" w:sz="0" w:space="0" w:color="auto"/>
                                                    <w:right w:val="none" w:sz="0" w:space="0" w:color="auto"/>
                                                  </w:divBdr>
                                                  <w:divsChild>
                                                    <w:div w:id="1808930865">
                                                      <w:marLeft w:val="0"/>
                                                      <w:marRight w:val="0"/>
                                                      <w:marTop w:val="0"/>
                                                      <w:marBottom w:val="0"/>
                                                      <w:divBdr>
                                                        <w:top w:val="none" w:sz="0" w:space="0" w:color="auto"/>
                                                        <w:left w:val="none" w:sz="0" w:space="0" w:color="auto"/>
                                                        <w:bottom w:val="none" w:sz="0" w:space="0" w:color="auto"/>
                                                        <w:right w:val="none" w:sz="0" w:space="0" w:color="auto"/>
                                                      </w:divBdr>
                                                      <w:divsChild>
                                                        <w:div w:id="61888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6966944">
          <w:marLeft w:val="0"/>
          <w:marRight w:val="0"/>
          <w:marTop w:val="0"/>
          <w:marBottom w:val="0"/>
          <w:divBdr>
            <w:top w:val="none" w:sz="0" w:space="0" w:color="auto"/>
            <w:left w:val="none" w:sz="0" w:space="0" w:color="auto"/>
            <w:bottom w:val="none" w:sz="0" w:space="0" w:color="auto"/>
            <w:right w:val="none" w:sz="0" w:space="0" w:color="auto"/>
          </w:divBdr>
          <w:divsChild>
            <w:div w:id="27664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6047">
      <w:bodyDiv w:val="1"/>
      <w:marLeft w:val="0"/>
      <w:marRight w:val="0"/>
      <w:marTop w:val="0"/>
      <w:marBottom w:val="0"/>
      <w:divBdr>
        <w:top w:val="none" w:sz="0" w:space="0" w:color="auto"/>
        <w:left w:val="none" w:sz="0" w:space="0" w:color="auto"/>
        <w:bottom w:val="none" w:sz="0" w:space="0" w:color="auto"/>
        <w:right w:val="none" w:sz="0" w:space="0" w:color="auto"/>
      </w:divBdr>
    </w:div>
    <w:div w:id="226570140">
      <w:bodyDiv w:val="1"/>
      <w:marLeft w:val="0"/>
      <w:marRight w:val="0"/>
      <w:marTop w:val="0"/>
      <w:marBottom w:val="0"/>
      <w:divBdr>
        <w:top w:val="none" w:sz="0" w:space="0" w:color="auto"/>
        <w:left w:val="none" w:sz="0" w:space="0" w:color="auto"/>
        <w:bottom w:val="none" w:sz="0" w:space="0" w:color="auto"/>
        <w:right w:val="none" w:sz="0" w:space="0" w:color="auto"/>
      </w:divBdr>
    </w:div>
    <w:div w:id="403182355">
      <w:bodyDiv w:val="1"/>
      <w:marLeft w:val="0"/>
      <w:marRight w:val="0"/>
      <w:marTop w:val="0"/>
      <w:marBottom w:val="0"/>
      <w:divBdr>
        <w:top w:val="none" w:sz="0" w:space="0" w:color="auto"/>
        <w:left w:val="none" w:sz="0" w:space="0" w:color="auto"/>
        <w:bottom w:val="none" w:sz="0" w:space="0" w:color="auto"/>
        <w:right w:val="none" w:sz="0" w:space="0" w:color="auto"/>
      </w:divBdr>
      <w:divsChild>
        <w:div w:id="1508060657">
          <w:marLeft w:val="0"/>
          <w:marRight w:val="0"/>
          <w:marTop w:val="0"/>
          <w:marBottom w:val="0"/>
          <w:divBdr>
            <w:top w:val="none" w:sz="0" w:space="0" w:color="auto"/>
            <w:left w:val="none" w:sz="0" w:space="0" w:color="auto"/>
            <w:bottom w:val="none" w:sz="0" w:space="0" w:color="auto"/>
            <w:right w:val="none" w:sz="0" w:space="0" w:color="auto"/>
          </w:divBdr>
        </w:div>
        <w:div w:id="1863206027">
          <w:marLeft w:val="0"/>
          <w:marRight w:val="0"/>
          <w:marTop w:val="0"/>
          <w:marBottom w:val="0"/>
          <w:divBdr>
            <w:top w:val="none" w:sz="0" w:space="0" w:color="auto"/>
            <w:left w:val="none" w:sz="0" w:space="0" w:color="auto"/>
            <w:bottom w:val="none" w:sz="0" w:space="0" w:color="auto"/>
            <w:right w:val="none" w:sz="0" w:space="0" w:color="auto"/>
          </w:divBdr>
        </w:div>
        <w:div w:id="1804040085">
          <w:marLeft w:val="0"/>
          <w:marRight w:val="0"/>
          <w:marTop w:val="0"/>
          <w:marBottom w:val="0"/>
          <w:divBdr>
            <w:top w:val="none" w:sz="0" w:space="0" w:color="auto"/>
            <w:left w:val="none" w:sz="0" w:space="0" w:color="auto"/>
            <w:bottom w:val="none" w:sz="0" w:space="0" w:color="auto"/>
            <w:right w:val="none" w:sz="0" w:space="0" w:color="auto"/>
          </w:divBdr>
        </w:div>
      </w:divsChild>
    </w:div>
    <w:div w:id="520703874">
      <w:bodyDiv w:val="1"/>
      <w:marLeft w:val="0"/>
      <w:marRight w:val="0"/>
      <w:marTop w:val="0"/>
      <w:marBottom w:val="0"/>
      <w:divBdr>
        <w:top w:val="none" w:sz="0" w:space="0" w:color="auto"/>
        <w:left w:val="none" w:sz="0" w:space="0" w:color="auto"/>
        <w:bottom w:val="none" w:sz="0" w:space="0" w:color="auto"/>
        <w:right w:val="none" w:sz="0" w:space="0" w:color="auto"/>
      </w:divBdr>
      <w:divsChild>
        <w:div w:id="434135566">
          <w:marLeft w:val="0"/>
          <w:marRight w:val="0"/>
          <w:marTop w:val="0"/>
          <w:marBottom w:val="0"/>
          <w:divBdr>
            <w:top w:val="none" w:sz="0" w:space="0" w:color="auto"/>
            <w:left w:val="none" w:sz="0" w:space="0" w:color="auto"/>
            <w:bottom w:val="none" w:sz="0" w:space="0" w:color="auto"/>
            <w:right w:val="none" w:sz="0" w:space="0" w:color="auto"/>
          </w:divBdr>
        </w:div>
        <w:div w:id="1580598480">
          <w:marLeft w:val="0"/>
          <w:marRight w:val="0"/>
          <w:marTop w:val="0"/>
          <w:marBottom w:val="0"/>
          <w:divBdr>
            <w:top w:val="none" w:sz="0" w:space="0" w:color="auto"/>
            <w:left w:val="none" w:sz="0" w:space="0" w:color="auto"/>
            <w:bottom w:val="none" w:sz="0" w:space="0" w:color="auto"/>
            <w:right w:val="none" w:sz="0" w:space="0" w:color="auto"/>
          </w:divBdr>
        </w:div>
      </w:divsChild>
    </w:div>
    <w:div w:id="1101146842">
      <w:bodyDiv w:val="1"/>
      <w:marLeft w:val="0"/>
      <w:marRight w:val="0"/>
      <w:marTop w:val="0"/>
      <w:marBottom w:val="0"/>
      <w:divBdr>
        <w:top w:val="none" w:sz="0" w:space="0" w:color="auto"/>
        <w:left w:val="none" w:sz="0" w:space="0" w:color="auto"/>
        <w:bottom w:val="none" w:sz="0" w:space="0" w:color="auto"/>
        <w:right w:val="none" w:sz="0" w:space="0" w:color="auto"/>
      </w:divBdr>
      <w:divsChild>
        <w:div w:id="1722899111">
          <w:marLeft w:val="0"/>
          <w:marRight w:val="0"/>
          <w:marTop w:val="0"/>
          <w:marBottom w:val="0"/>
          <w:divBdr>
            <w:top w:val="none" w:sz="0" w:space="0" w:color="auto"/>
            <w:left w:val="none" w:sz="0" w:space="0" w:color="auto"/>
            <w:bottom w:val="none" w:sz="0" w:space="0" w:color="auto"/>
            <w:right w:val="none" w:sz="0" w:space="0" w:color="auto"/>
          </w:divBdr>
          <w:divsChild>
            <w:div w:id="127370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762637">
      <w:bodyDiv w:val="1"/>
      <w:marLeft w:val="0"/>
      <w:marRight w:val="0"/>
      <w:marTop w:val="0"/>
      <w:marBottom w:val="0"/>
      <w:divBdr>
        <w:top w:val="none" w:sz="0" w:space="0" w:color="auto"/>
        <w:left w:val="none" w:sz="0" w:space="0" w:color="auto"/>
        <w:bottom w:val="none" w:sz="0" w:space="0" w:color="auto"/>
        <w:right w:val="none" w:sz="0" w:space="0" w:color="auto"/>
      </w:divBdr>
      <w:divsChild>
        <w:div w:id="1379544838">
          <w:marLeft w:val="0"/>
          <w:marRight w:val="0"/>
          <w:marTop w:val="0"/>
          <w:marBottom w:val="0"/>
          <w:divBdr>
            <w:top w:val="none" w:sz="0" w:space="0" w:color="auto"/>
            <w:left w:val="none" w:sz="0" w:space="0" w:color="auto"/>
            <w:bottom w:val="none" w:sz="0" w:space="0" w:color="auto"/>
            <w:right w:val="none" w:sz="0" w:space="0" w:color="auto"/>
          </w:divBdr>
          <w:divsChild>
            <w:div w:id="1322851545">
              <w:marLeft w:val="0"/>
              <w:marRight w:val="0"/>
              <w:marTop w:val="0"/>
              <w:marBottom w:val="0"/>
              <w:divBdr>
                <w:top w:val="none" w:sz="0" w:space="0" w:color="auto"/>
                <w:left w:val="none" w:sz="0" w:space="0" w:color="auto"/>
                <w:bottom w:val="none" w:sz="0" w:space="0" w:color="auto"/>
                <w:right w:val="none" w:sz="0" w:space="0" w:color="auto"/>
              </w:divBdr>
            </w:div>
          </w:divsChild>
        </w:div>
        <w:div w:id="1836457105">
          <w:marLeft w:val="0"/>
          <w:marRight w:val="0"/>
          <w:marTop w:val="0"/>
          <w:marBottom w:val="0"/>
          <w:divBdr>
            <w:top w:val="none" w:sz="0" w:space="0" w:color="auto"/>
            <w:left w:val="none" w:sz="0" w:space="0" w:color="auto"/>
            <w:bottom w:val="none" w:sz="0" w:space="0" w:color="auto"/>
            <w:right w:val="none" w:sz="0" w:space="0" w:color="auto"/>
          </w:divBdr>
          <w:divsChild>
            <w:div w:id="1431269777">
              <w:marLeft w:val="0"/>
              <w:marRight w:val="0"/>
              <w:marTop w:val="0"/>
              <w:marBottom w:val="0"/>
              <w:divBdr>
                <w:top w:val="none" w:sz="0" w:space="0" w:color="auto"/>
                <w:left w:val="none" w:sz="0" w:space="0" w:color="auto"/>
                <w:bottom w:val="none" w:sz="0" w:space="0" w:color="auto"/>
                <w:right w:val="none" w:sz="0" w:space="0" w:color="auto"/>
              </w:divBdr>
            </w:div>
          </w:divsChild>
        </w:div>
        <w:div w:id="1227230709">
          <w:marLeft w:val="0"/>
          <w:marRight w:val="0"/>
          <w:marTop w:val="0"/>
          <w:marBottom w:val="0"/>
          <w:divBdr>
            <w:top w:val="none" w:sz="0" w:space="0" w:color="auto"/>
            <w:left w:val="none" w:sz="0" w:space="0" w:color="auto"/>
            <w:bottom w:val="none" w:sz="0" w:space="0" w:color="auto"/>
            <w:right w:val="none" w:sz="0" w:space="0" w:color="auto"/>
          </w:divBdr>
          <w:divsChild>
            <w:div w:id="1559702266">
              <w:marLeft w:val="0"/>
              <w:marRight w:val="0"/>
              <w:marTop w:val="0"/>
              <w:marBottom w:val="0"/>
              <w:divBdr>
                <w:top w:val="none" w:sz="0" w:space="0" w:color="auto"/>
                <w:left w:val="none" w:sz="0" w:space="0" w:color="auto"/>
                <w:bottom w:val="none" w:sz="0" w:space="0" w:color="auto"/>
                <w:right w:val="none" w:sz="0" w:space="0" w:color="auto"/>
              </w:divBdr>
            </w:div>
          </w:divsChild>
        </w:div>
        <w:div w:id="48380428">
          <w:marLeft w:val="0"/>
          <w:marRight w:val="0"/>
          <w:marTop w:val="0"/>
          <w:marBottom w:val="0"/>
          <w:divBdr>
            <w:top w:val="none" w:sz="0" w:space="0" w:color="auto"/>
            <w:left w:val="none" w:sz="0" w:space="0" w:color="auto"/>
            <w:bottom w:val="none" w:sz="0" w:space="0" w:color="auto"/>
            <w:right w:val="none" w:sz="0" w:space="0" w:color="auto"/>
          </w:divBdr>
          <w:divsChild>
            <w:div w:id="1799908730">
              <w:marLeft w:val="0"/>
              <w:marRight w:val="0"/>
              <w:marTop w:val="0"/>
              <w:marBottom w:val="0"/>
              <w:divBdr>
                <w:top w:val="none" w:sz="0" w:space="0" w:color="auto"/>
                <w:left w:val="none" w:sz="0" w:space="0" w:color="auto"/>
                <w:bottom w:val="none" w:sz="0" w:space="0" w:color="auto"/>
                <w:right w:val="none" w:sz="0" w:space="0" w:color="auto"/>
              </w:divBdr>
            </w:div>
          </w:divsChild>
        </w:div>
        <w:div w:id="1418794786">
          <w:marLeft w:val="0"/>
          <w:marRight w:val="0"/>
          <w:marTop w:val="0"/>
          <w:marBottom w:val="0"/>
          <w:divBdr>
            <w:top w:val="none" w:sz="0" w:space="0" w:color="auto"/>
            <w:left w:val="none" w:sz="0" w:space="0" w:color="auto"/>
            <w:bottom w:val="none" w:sz="0" w:space="0" w:color="auto"/>
            <w:right w:val="none" w:sz="0" w:space="0" w:color="auto"/>
          </w:divBdr>
          <w:divsChild>
            <w:div w:id="1485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91594">
      <w:bodyDiv w:val="1"/>
      <w:marLeft w:val="0"/>
      <w:marRight w:val="0"/>
      <w:marTop w:val="0"/>
      <w:marBottom w:val="0"/>
      <w:divBdr>
        <w:top w:val="none" w:sz="0" w:space="0" w:color="auto"/>
        <w:left w:val="none" w:sz="0" w:space="0" w:color="auto"/>
        <w:bottom w:val="none" w:sz="0" w:space="0" w:color="auto"/>
        <w:right w:val="none" w:sz="0" w:space="0" w:color="auto"/>
      </w:divBdr>
    </w:div>
    <w:div w:id="1348631623">
      <w:bodyDiv w:val="1"/>
      <w:marLeft w:val="0"/>
      <w:marRight w:val="0"/>
      <w:marTop w:val="0"/>
      <w:marBottom w:val="0"/>
      <w:divBdr>
        <w:top w:val="none" w:sz="0" w:space="0" w:color="auto"/>
        <w:left w:val="none" w:sz="0" w:space="0" w:color="auto"/>
        <w:bottom w:val="none" w:sz="0" w:space="0" w:color="auto"/>
        <w:right w:val="none" w:sz="0" w:space="0" w:color="auto"/>
      </w:divBdr>
      <w:divsChild>
        <w:div w:id="1336491788">
          <w:marLeft w:val="0"/>
          <w:marRight w:val="0"/>
          <w:marTop w:val="0"/>
          <w:marBottom w:val="0"/>
          <w:divBdr>
            <w:top w:val="none" w:sz="0" w:space="0" w:color="auto"/>
            <w:left w:val="none" w:sz="0" w:space="0" w:color="auto"/>
            <w:bottom w:val="none" w:sz="0" w:space="0" w:color="auto"/>
            <w:right w:val="none" w:sz="0" w:space="0" w:color="auto"/>
          </w:divBdr>
          <w:divsChild>
            <w:div w:id="119022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768844">
      <w:bodyDiv w:val="1"/>
      <w:marLeft w:val="0"/>
      <w:marRight w:val="0"/>
      <w:marTop w:val="0"/>
      <w:marBottom w:val="0"/>
      <w:divBdr>
        <w:top w:val="none" w:sz="0" w:space="0" w:color="auto"/>
        <w:left w:val="none" w:sz="0" w:space="0" w:color="auto"/>
        <w:bottom w:val="none" w:sz="0" w:space="0" w:color="auto"/>
        <w:right w:val="none" w:sz="0" w:space="0" w:color="auto"/>
      </w:divBdr>
      <w:divsChild>
        <w:div w:id="895700005">
          <w:marLeft w:val="0"/>
          <w:marRight w:val="0"/>
          <w:marTop w:val="0"/>
          <w:marBottom w:val="0"/>
          <w:divBdr>
            <w:top w:val="none" w:sz="0" w:space="0" w:color="auto"/>
            <w:left w:val="none" w:sz="0" w:space="0" w:color="auto"/>
            <w:bottom w:val="none" w:sz="0" w:space="0" w:color="auto"/>
            <w:right w:val="none" w:sz="0" w:space="0" w:color="auto"/>
          </w:divBdr>
          <w:divsChild>
            <w:div w:id="1631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227817">
      <w:bodyDiv w:val="1"/>
      <w:marLeft w:val="0"/>
      <w:marRight w:val="0"/>
      <w:marTop w:val="0"/>
      <w:marBottom w:val="0"/>
      <w:divBdr>
        <w:top w:val="none" w:sz="0" w:space="0" w:color="auto"/>
        <w:left w:val="none" w:sz="0" w:space="0" w:color="auto"/>
        <w:bottom w:val="none" w:sz="0" w:space="0" w:color="auto"/>
        <w:right w:val="none" w:sz="0" w:space="0" w:color="auto"/>
      </w:divBdr>
      <w:divsChild>
        <w:div w:id="918364816">
          <w:marLeft w:val="0"/>
          <w:marRight w:val="0"/>
          <w:marTop w:val="0"/>
          <w:marBottom w:val="0"/>
          <w:divBdr>
            <w:top w:val="none" w:sz="0" w:space="0" w:color="auto"/>
            <w:left w:val="none" w:sz="0" w:space="0" w:color="auto"/>
            <w:bottom w:val="none" w:sz="0" w:space="0" w:color="auto"/>
            <w:right w:val="none" w:sz="0" w:space="0" w:color="auto"/>
          </w:divBdr>
        </w:div>
      </w:divsChild>
    </w:div>
    <w:div w:id="1721706744">
      <w:bodyDiv w:val="1"/>
      <w:marLeft w:val="0"/>
      <w:marRight w:val="0"/>
      <w:marTop w:val="0"/>
      <w:marBottom w:val="0"/>
      <w:divBdr>
        <w:top w:val="none" w:sz="0" w:space="0" w:color="auto"/>
        <w:left w:val="none" w:sz="0" w:space="0" w:color="auto"/>
        <w:bottom w:val="none" w:sz="0" w:space="0" w:color="auto"/>
        <w:right w:val="none" w:sz="0" w:space="0" w:color="auto"/>
      </w:divBdr>
      <w:divsChild>
        <w:div w:id="2080587684">
          <w:marLeft w:val="0"/>
          <w:marRight w:val="0"/>
          <w:marTop w:val="0"/>
          <w:marBottom w:val="0"/>
          <w:divBdr>
            <w:top w:val="none" w:sz="0" w:space="0" w:color="auto"/>
            <w:left w:val="none" w:sz="0" w:space="0" w:color="auto"/>
            <w:bottom w:val="none" w:sz="0" w:space="0" w:color="auto"/>
            <w:right w:val="none" w:sz="0" w:space="0" w:color="auto"/>
          </w:divBdr>
          <w:divsChild>
            <w:div w:id="274943592">
              <w:marLeft w:val="0"/>
              <w:marRight w:val="0"/>
              <w:marTop w:val="0"/>
              <w:marBottom w:val="0"/>
              <w:divBdr>
                <w:top w:val="none" w:sz="0" w:space="0" w:color="auto"/>
                <w:left w:val="none" w:sz="0" w:space="0" w:color="auto"/>
                <w:bottom w:val="none" w:sz="0" w:space="0" w:color="auto"/>
                <w:right w:val="none" w:sz="0" w:space="0" w:color="auto"/>
              </w:divBdr>
            </w:div>
          </w:divsChild>
        </w:div>
        <w:div w:id="1279483265">
          <w:marLeft w:val="0"/>
          <w:marRight w:val="0"/>
          <w:marTop w:val="0"/>
          <w:marBottom w:val="0"/>
          <w:divBdr>
            <w:top w:val="none" w:sz="0" w:space="0" w:color="auto"/>
            <w:left w:val="none" w:sz="0" w:space="0" w:color="auto"/>
            <w:bottom w:val="none" w:sz="0" w:space="0" w:color="auto"/>
            <w:right w:val="none" w:sz="0" w:space="0" w:color="auto"/>
          </w:divBdr>
          <w:divsChild>
            <w:div w:id="17072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970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6118E-4D0A-48F4-A23F-50493EC99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19</Pages>
  <Words>4728</Words>
  <Characters>26952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Minh Chau</cp:lastModifiedBy>
  <cp:revision>16</cp:revision>
  <cp:lastPrinted>2026-08-17T09:32:00Z</cp:lastPrinted>
  <dcterms:created xsi:type="dcterms:W3CDTF">2026-08-17T05:46:00Z</dcterms:created>
  <dcterms:modified xsi:type="dcterms:W3CDTF">2026-08-18T07:23:00Z</dcterms:modified>
</cp:coreProperties>
</file>